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tbl>
      <w:tblPr>
        <w:tblW w:w="0" w:type="auto"/>
        <w:jc w:val="center"/>
        <w:tblLayout w:type="fixed"/>
        <w:tblLook w:val="04A0" w:firstRow="1" w:lastRow="0" w:firstColumn="1" w:lastColumn="0" w:noHBand="0" w:noVBand="1"/>
      </w:tblPr>
      <w:tblGrid>
        <w:gridCol w:w="3552"/>
        <w:gridCol w:w="3552"/>
        <w:gridCol w:w="3552"/>
      </w:tblGrid>
      <w:tr w:rsidR="001C0B85" w14:paraId="0B12A87C" w14:textId="77777777">
        <w:trPr>
          <w:cantSplit/>
          <w:jc w:val="center"/>
        </w:trPr>
        <w:tc>
          <w:tcPr>
            <w:tcW w:w="3552" w:type="dxa"/>
            <w:tcBorders>
              <w:top w:val="nil"/>
              <w:left w:val="nil"/>
              <w:bottom w:val="nil"/>
              <w:right w:val="nil"/>
            </w:tcBorders>
            <w:tcMar>
              <w:top w:w="0" w:type="dxa"/>
              <w:left w:w="40" w:type="dxa"/>
              <w:bottom w:w="0" w:type="dxa"/>
              <w:right w:w="40" w:type="dxa"/>
            </w:tcMar>
            <w:vAlign w:val="center"/>
          </w:tcPr>
          <w:p w:rsidR="001C0B85" w:rsidRDefault="00CA5585" w14:paraId="1E21AD2D" w14:textId="77777777">
            <w:pPr>
              <w:spacing w:after="0"/>
              <w:jc w:val="center"/>
            </w:pPr>
            <w:r>
              <w:rPr>
                <w:noProof/>
              </w:rPr>
              <w:drawing>
                <wp:inline distT="0" distB="0" distL="0" distR="0" wp14:anchorId="42AB3627" wp14:editId="3D495D32">
                  <wp:extent cx="1874519" cy="7003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IERNO_CHIHUAHUA.png"/>
                          <pic:cNvPicPr/>
                        </pic:nvPicPr>
                        <pic:blipFill>
                          <a:blip r:embed="rId8"/>
                          <a:stretch>
                            <a:fillRect/>
                          </a:stretch>
                        </pic:blipFill>
                        <pic:spPr>
                          <a:xfrm>
                            <a:off x="0" y="0"/>
                            <a:ext cx="1874519" cy="700309"/>
                          </a:xfrm>
                          <a:prstGeom prst="rect">
                            <a:avLst/>
                          </a:prstGeom>
                        </pic:spPr>
                      </pic:pic>
                    </a:graphicData>
                  </a:graphic>
                </wp:inline>
              </w:drawing>
            </w:r>
          </w:p>
        </w:tc>
        <w:tc>
          <w:tcPr>
            <w:tcW w:w="3552" w:type="dxa"/>
            <w:tcBorders>
              <w:top w:val="nil"/>
              <w:left w:val="nil"/>
              <w:bottom w:val="nil"/>
              <w:right w:val="nil"/>
            </w:tcBorders>
            <w:tcMar>
              <w:top w:w="0" w:type="dxa"/>
              <w:left w:w="40" w:type="dxa"/>
              <w:bottom w:w="0" w:type="dxa"/>
              <w:right w:w="40" w:type="dxa"/>
            </w:tcMar>
            <w:vAlign w:val="center"/>
          </w:tcPr>
          <w:p w:rsidR="001C0B85" w:rsidRDefault="00CA5585" w14:paraId="0CFD4CED" w14:textId="77777777">
            <w:pPr>
              <w:spacing w:after="0"/>
              <w:jc w:val="center"/>
            </w:pPr>
            <w:r>
              <w:rPr>
                <w:noProof/>
              </w:rPr>
              <w:drawing>
                <wp:inline distT="0" distB="0" distL="0" distR="0" wp14:anchorId="428917A3" wp14:editId="205CA534">
                  <wp:extent cx="1463040" cy="84133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C.png"/>
                          <pic:cNvPicPr/>
                        </pic:nvPicPr>
                        <pic:blipFill>
                          <a:blip r:embed="rId9"/>
                          <a:stretch>
                            <a:fillRect/>
                          </a:stretch>
                        </pic:blipFill>
                        <pic:spPr>
                          <a:xfrm>
                            <a:off x="0" y="0"/>
                            <a:ext cx="1463040" cy="841337"/>
                          </a:xfrm>
                          <a:prstGeom prst="rect">
                            <a:avLst/>
                          </a:prstGeom>
                        </pic:spPr>
                      </pic:pic>
                    </a:graphicData>
                  </a:graphic>
                </wp:inline>
              </w:drawing>
            </w:r>
          </w:p>
        </w:tc>
        <w:tc>
          <w:tcPr>
            <w:tcW w:w="3552" w:type="dxa"/>
            <w:tcBorders>
              <w:top w:val="nil"/>
              <w:left w:val="nil"/>
              <w:bottom w:val="nil"/>
              <w:right w:val="nil"/>
            </w:tcBorders>
            <w:tcMar>
              <w:top w:w="0" w:type="dxa"/>
              <w:left w:w="40" w:type="dxa"/>
              <w:bottom w:w="0" w:type="dxa"/>
              <w:right w:w="40" w:type="dxa"/>
            </w:tcMar>
            <w:vAlign w:val="center"/>
          </w:tcPr>
          <w:p w:rsidR="001C0B85" w:rsidRDefault="00CA5585" w14:paraId="6C7CCEB3" w14:textId="77777777">
            <w:pPr>
              <w:spacing w:after="0"/>
              <w:jc w:val="center"/>
            </w:pPr>
            <w:r>
              <w:rPr>
                <w:noProof/>
              </w:rPr>
              <w:drawing>
                <wp:inline distT="0" distB="0" distL="0" distR="0" wp14:anchorId="1D3A7F54" wp14:editId="68337F46">
                  <wp:extent cx="1874519" cy="114268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FECI_2026.png"/>
                          <pic:cNvPicPr/>
                        </pic:nvPicPr>
                        <pic:blipFill>
                          <a:blip r:embed="rId10"/>
                          <a:stretch>
                            <a:fillRect/>
                          </a:stretch>
                        </pic:blipFill>
                        <pic:spPr>
                          <a:xfrm>
                            <a:off x="0" y="0"/>
                            <a:ext cx="1874519" cy="1142686"/>
                          </a:xfrm>
                          <a:prstGeom prst="rect">
                            <a:avLst/>
                          </a:prstGeom>
                        </pic:spPr>
                      </pic:pic>
                    </a:graphicData>
                  </a:graphic>
                </wp:inline>
              </w:drawing>
            </w:r>
          </w:p>
        </w:tc>
      </w:tr>
    </w:tbl>
    <w:p w:rsidRPr="00503C44" w:rsidR="001C0B85" w:rsidRDefault="00CA5585" w14:paraId="65D64F79" w14:textId="77777777">
      <w:pPr>
        <w:spacing w:before="40" w:after="0"/>
        <w:jc w:val="center"/>
        <w:rPr>
          <w:lang w:val="es-MX"/>
        </w:rPr>
      </w:pPr>
      <w:r w:rsidRPr="00503C44">
        <w:rPr>
          <w:b/>
          <w:color w:val="A50F78"/>
          <w:sz w:val="18"/>
          <w:lang w:val="es-MX"/>
        </w:rPr>
        <w:t>FECI-2026 · FORMATO 1C</w:t>
      </w:r>
    </w:p>
    <w:p w:rsidRPr="00503C44" w:rsidR="001C0B85" w:rsidRDefault="00CA5585" w14:paraId="69B3B829" w14:textId="77777777">
      <w:pPr>
        <w:spacing w:after="20"/>
        <w:jc w:val="center"/>
        <w:rPr>
          <w:lang w:val="es-MX"/>
        </w:rPr>
      </w:pPr>
      <w:r w:rsidRPr="00503C44">
        <w:rPr>
          <w:b/>
          <w:color w:val="6A1B9A"/>
          <w:sz w:val="30"/>
          <w:lang w:val="es-MX"/>
        </w:rPr>
        <w:t>Instituto de Investigación Regulada</w:t>
      </w:r>
    </w:p>
    <w:p w:rsidRPr="00503C44" w:rsidR="001C0B85" w:rsidRDefault="00CA5585" w14:paraId="2EACE99E" w14:textId="77777777">
      <w:pPr>
        <w:spacing w:after="80"/>
        <w:jc w:val="center"/>
        <w:rPr>
          <w:lang w:val="es-MX"/>
        </w:rPr>
      </w:pPr>
      <w:r w:rsidRPr="00503C44">
        <w:rPr>
          <w:i/>
          <w:color w:val="4B5563"/>
          <w:sz w:val="17"/>
          <w:lang w:val="es-MX"/>
        </w:rPr>
        <w:t>Para proyectos realizados total o parcialmente en una universidad, centro de investigación, laboratorio, empresa u otra instalación regulada.</w:t>
      </w:r>
    </w:p>
    <w:tbl>
      <w:tblPr>
        <w:tblW w:w="0" w:type="auto"/>
        <w:jc w:val="center"/>
        <w:tblLook w:val="04A0" w:firstRow="1" w:lastRow="0" w:firstColumn="1" w:lastColumn="0" w:noHBand="0" w:noVBand="1"/>
      </w:tblPr>
      <w:tblGrid>
        <w:gridCol w:w="10656"/>
      </w:tblGrid>
      <w:tr w:rsidRPr="001948BB" w:rsidR="001C0B85" w14:paraId="05A62EEF" w14:textId="77777777">
        <w:trPr>
          <w:cantSplit/>
          <w:jc w:val="center"/>
        </w:trPr>
        <w:tc>
          <w:tcPr>
            <w:tcW w:w="10656" w:type="dxa"/>
            <w:tcBorders>
              <w:top w:val="single" w:color="D9C6EA" w:sz="5" w:space="0"/>
              <w:left w:val="single" w:color="D9C6EA" w:sz="5" w:space="0"/>
              <w:bottom w:val="single" w:color="D9C6EA" w:sz="5" w:space="0"/>
              <w:right w:val="single" w:color="D9C6EA" w:sz="5" w:space="0"/>
            </w:tcBorders>
            <w:shd w:val="clear" w:color="auto" w:fill="F3ECF8"/>
            <w:tcMar>
              <w:top w:w="80" w:type="dxa"/>
              <w:left w:w="120" w:type="dxa"/>
              <w:bottom w:w="80" w:type="dxa"/>
              <w:right w:w="120" w:type="dxa"/>
            </w:tcMar>
          </w:tcPr>
          <w:p w:rsidRPr="00503C44" w:rsidR="001C0B85" w:rsidRDefault="00CA5585" w14:paraId="3A8B1B61" w14:textId="77777777">
            <w:pPr>
              <w:spacing w:after="0"/>
              <w:rPr>
                <w:lang w:val="es-MX"/>
              </w:rPr>
            </w:pPr>
            <w:r w:rsidRPr="00503C44">
              <w:rPr>
                <w:sz w:val="17"/>
                <w:lang w:val="es-MX"/>
              </w:rPr>
              <w:t>Debe ser completado y firmado por la persona responsable de la institución donde se realizó el trabajo. Describa con claridad qué parte del proyecto ejecutó el equipo estudiantil y qué apoyos, infraestructura o procedimientos institucionales se utilizaron.</w:t>
            </w:r>
          </w:p>
        </w:tc>
      </w:tr>
    </w:tbl>
    <w:p w:rsidRPr="00503C44" w:rsidR="001C0B85" w:rsidRDefault="001C0B85" w14:paraId="5363405E" w14:textId="77777777">
      <w:pPr>
        <w:spacing w:after="0"/>
        <w:rPr>
          <w:lang w:val="es-MX"/>
        </w:rPr>
      </w:pPr>
    </w:p>
    <w:tbl>
      <w:tblPr>
        <w:tblW w:w="0" w:type="auto"/>
        <w:jc w:val="center"/>
        <w:tblLayout w:type="fixed"/>
        <w:tblLook w:val="04A0" w:firstRow="1" w:lastRow="0" w:firstColumn="1" w:lastColumn="0" w:noHBand="0" w:noVBand="1"/>
      </w:tblPr>
      <w:tblGrid>
        <w:gridCol w:w="5256"/>
        <w:gridCol w:w="5256"/>
      </w:tblGrid>
      <w:tr w:rsidR="001C0B85" w14:paraId="3145E788" w14:textId="77777777">
        <w:trPr>
          <w:cantSplit/>
          <w:jc w:val="center"/>
        </w:trPr>
        <w:tc>
          <w:tcPr>
            <w:tcW w:w="5256" w:type="dxa"/>
            <w:tcBorders>
              <w:top w:val="single" w:color="D1D5DB" w:sz="4" w:space="0"/>
              <w:left w:val="single" w:color="D1D5DB" w:sz="4" w:space="0"/>
              <w:bottom w:val="single" w:color="D1D5DB" w:sz="4" w:space="0"/>
              <w:right w:val="single" w:color="D1D5DB" w:sz="4" w:space="0"/>
            </w:tcBorders>
            <w:tcMar>
              <w:top w:w="80" w:type="dxa"/>
              <w:left w:w="100" w:type="dxa"/>
              <w:bottom w:w="80" w:type="dxa"/>
              <w:right w:w="100" w:type="dxa"/>
            </w:tcMar>
            <w:vAlign w:val="center"/>
          </w:tcPr>
          <w:p w:rsidR="001C0B85" w:rsidRDefault="00CA5585" w14:paraId="21A9432C" w14:textId="77777777">
            <w:pPr>
              <w:spacing w:after="0"/>
            </w:pPr>
            <w:r>
              <w:rPr>
                <w:b/>
              </w:rPr>
              <w:t xml:space="preserve">Nombre del </w:t>
            </w:r>
            <w:proofErr w:type="spellStart"/>
            <w:r>
              <w:rPr>
                <w:b/>
              </w:rPr>
              <w:t>proyecto</w:t>
            </w:r>
            <w:proofErr w:type="spellEnd"/>
            <w:r>
              <w:rPr>
                <w:b/>
              </w:rPr>
              <w:t>:</w:t>
            </w:r>
            <w:r>
              <w:t xml:space="preserve"> ________________________________________</w:t>
            </w:r>
          </w:p>
        </w:tc>
        <w:tc>
          <w:tcPr>
            <w:tcW w:w="5256" w:type="dxa"/>
            <w:tcBorders>
              <w:top w:val="single" w:color="D1D5DB" w:sz="4" w:space="0"/>
              <w:left w:val="single" w:color="D1D5DB" w:sz="4" w:space="0"/>
              <w:bottom w:val="single" w:color="D1D5DB" w:sz="4" w:space="0"/>
              <w:right w:val="single" w:color="D1D5DB" w:sz="4" w:space="0"/>
            </w:tcBorders>
            <w:tcMar>
              <w:top w:w="80" w:type="dxa"/>
              <w:left w:w="100" w:type="dxa"/>
              <w:bottom w:w="80" w:type="dxa"/>
              <w:right w:w="100" w:type="dxa"/>
            </w:tcMar>
            <w:vAlign w:val="center"/>
          </w:tcPr>
          <w:p w:rsidR="001C0B85" w:rsidRDefault="00CA5585" w14:paraId="7582AD79" w14:textId="5840A29D">
            <w:pPr>
              <w:spacing w:after="0"/>
            </w:pPr>
            <w:r>
              <w:rPr>
                <w:b/>
              </w:rPr>
              <w:t>Folio F</w:t>
            </w:r>
            <w:r w:rsidR="00503C44">
              <w:rPr>
                <w:b/>
              </w:rPr>
              <w:t>IPI</w:t>
            </w:r>
            <w:r>
              <w:rPr>
                <w:b/>
              </w:rPr>
              <w:t>:</w:t>
            </w:r>
            <w:r>
              <w:t xml:space="preserve"> ________________________________________</w:t>
            </w:r>
          </w:p>
        </w:tc>
      </w:tr>
      <w:tr w:rsidR="001C0B85" w14:paraId="75BA802A" w14:textId="77777777">
        <w:trPr>
          <w:cantSplit/>
          <w:jc w:val="center"/>
        </w:trPr>
        <w:tc>
          <w:tcPr>
            <w:tcW w:w="5256" w:type="dxa"/>
            <w:tcBorders>
              <w:top w:val="single" w:color="D1D5DB" w:sz="4" w:space="0"/>
              <w:left w:val="single" w:color="D1D5DB" w:sz="4" w:space="0"/>
              <w:bottom w:val="single" w:color="D1D5DB" w:sz="4" w:space="0"/>
              <w:right w:val="single" w:color="D1D5DB" w:sz="4" w:space="0"/>
            </w:tcBorders>
            <w:tcMar>
              <w:top w:w="80" w:type="dxa"/>
              <w:left w:w="100" w:type="dxa"/>
              <w:bottom w:w="80" w:type="dxa"/>
              <w:right w:w="100" w:type="dxa"/>
            </w:tcMar>
            <w:vAlign w:val="center"/>
          </w:tcPr>
          <w:p w:rsidR="001C0B85" w:rsidRDefault="00CA5585" w14:paraId="61D00786" w14:textId="77777777">
            <w:pPr>
              <w:spacing w:after="0"/>
            </w:pPr>
            <w:r>
              <w:rPr>
                <w:b/>
              </w:rPr>
              <w:t>Institución educativa:</w:t>
            </w:r>
            <w:r>
              <w:t xml:space="preserve"> ________________________________________</w:t>
            </w:r>
          </w:p>
        </w:tc>
        <w:tc>
          <w:tcPr>
            <w:tcW w:w="5256" w:type="dxa"/>
            <w:tcBorders>
              <w:top w:val="single" w:color="D1D5DB" w:sz="4" w:space="0"/>
              <w:left w:val="single" w:color="D1D5DB" w:sz="4" w:space="0"/>
              <w:bottom w:val="single" w:color="D1D5DB" w:sz="4" w:space="0"/>
              <w:right w:val="single" w:color="D1D5DB" w:sz="4" w:space="0"/>
            </w:tcBorders>
            <w:tcMar>
              <w:top w:w="80" w:type="dxa"/>
              <w:left w:w="100" w:type="dxa"/>
              <w:bottom w:w="80" w:type="dxa"/>
              <w:right w:w="100" w:type="dxa"/>
            </w:tcMar>
            <w:vAlign w:val="center"/>
          </w:tcPr>
          <w:p w:rsidR="001C0B85" w:rsidRDefault="00CA5585" w14:paraId="04BD8596" w14:textId="77777777">
            <w:pPr>
              <w:spacing w:after="0"/>
            </w:pPr>
            <w:r>
              <w:rPr>
                <w:b/>
              </w:rPr>
              <w:t>Nivel:  □ Media Superior   □ Superior</w:t>
            </w:r>
            <w:r>
              <w:t xml:space="preserve"> ________________________________________</w:t>
            </w:r>
          </w:p>
        </w:tc>
      </w:tr>
      <w:tr w:rsidR="001C0B85" w14:paraId="5136396E" w14:textId="77777777">
        <w:trPr>
          <w:cantSplit/>
          <w:jc w:val="center"/>
        </w:trPr>
        <w:tc>
          <w:tcPr>
            <w:tcW w:w="5256" w:type="dxa"/>
            <w:tcBorders>
              <w:top w:val="single" w:color="D1D5DB" w:sz="4" w:space="0"/>
              <w:left w:val="single" w:color="D1D5DB" w:sz="4" w:space="0"/>
              <w:bottom w:val="single" w:color="D1D5DB" w:sz="4" w:space="0"/>
              <w:right w:val="single" w:color="D1D5DB" w:sz="4" w:space="0"/>
            </w:tcBorders>
            <w:tcMar>
              <w:top w:w="80" w:type="dxa"/>
              <w:left w:w="100" w:type="dxa"/>
              <w:bottom w:w="80" w:type="dxa"/>
              <w:right w:w="100" w:type="dxa"/>
            </w:tcMar>
            <w:vAlign w:val="center"/>
          </w:tcPr>
          <w:p w:rsidRPr="00503C44" w:rsidR="001C0B85" w:rsidRDefault="00CA5585" w14:paraId="0ED3BFB3" w14:textId="77777777">
            <w:pPr>
              <w:spacing w:after="0"/>
              <w:rPr>
                <w:lang w:val="es-MX"/>
              </w:rPr>
            </w:pPr>
            <w:r w:rsidRPr="00503C44">
              <w:rPr>
                <w:b/>
                <w:lang w:val="es-MX"/>
              </w:rPr>
              <w:t>Nombre(s) de estudiante(s):</w:t>
            </w:r>
            <w:r w:rsidRPr="00503C44">
              <w:rPr>
                <w:lang w:val="es-MX"/>
              </w:rPr>
              <w:t xml:space="preserve"> ________________________________________</w:t>
            </w:r>
          </w:p>
        </w:tc>
        <w:tc>
          <w:tcPr>
            <w:tcW w:w="5256" w:type="dxa"/>
            <w:tcBorders>
              <w:top w:val="single" w:color="D1D5DB" w:sz="4" w:space="0"/>
              <w:left w:val="single" w:color="D1D5DB" w:sz="4" w:space="0"/>
              <w:bottom w:val="single" w:color="D1D5DB" w:sz="4" w:space="0"/>
              <w:right w:val="single" w:color="D1D5DB" w:sz="4" w:space="0"/>
            </w:tcBorders>
            <w:tcMar>
              <w:top w:w="80" w:type="dxa"/>
              <w:left w:w="100" w:type="dxa"/>
              <w:bottom w:w="80" w:type="dxa"/>
              <w:right w:w="100" w:type="dxa"/>
            </w:tcMar>
            <w:vAlign w:val="center"/>
          </w:tcPr>
          <w:p w:rsidR="001C0B85" w:rsidRDefault="00CA5585" w14:paraId="6C6DF3FE" w14:textId="77777777">
            <w:pPr>
              <w:spacing w:after="0"/>
            </w:pPr>
            <w:r>
              <w:rPr>
                <w:b/>
              </w:rPr>
              <w:t>Municipio:</w:t>
            </w:r>
            <w:r>
              <w:t xml:space="preserve"> ________________________________________</w:t>
            </w:r>
          </w:p>
        </w:tc>
      </w:tr>
      <w:tr w:rsidR="001C0B85" w14:paraId="64257374" w14:textId="77777777">
        <w:trPr>
          <w:cantSplit/>
          <w:jc w:val="center"/>
        </w:trPr>
        <w:tc>
          <w:tcPr>
            <w:tcW w:w="5256" w:type="dxa"/>
            <w:tcBorders>
              <w:top w:val="single" w:color="D1D5DB" w:sz="4" w:space="0"/>
              <w:left w:val="single" w:color="D1D5DB" w:sz="4" w:space="0"/>
              <w:bottom w:val="single" w:color="D1D5DB" w:sz="4" w:space="0"/>
              <w:right w:val="single" w:color="D1D5DB" w:sz="4" w:space="0"/>
            </w:tcBorders>
            <w:tcMar>
              <w:top w:w="80" w:type="dxa"/>
              <w:left w:w="100" w:type="dxa"/>
              <w:bottom w:w="80" w:type="dxa"/>
              <w:right w:w="100" w:type="dxa"/>
            </w:tcMar>
            <w:vAlign w:val="center"/>
          </w:tcPr>
          <w:p w:rsidR="001C0B85" w:rsidRDefault="00CA5585" w14:paraId="28460901" w14:textId="77777777">
            <w:pPr>
              <w:spacing w:after="0"/>
            </w:pPr>
            <w:r>
              <w:rPr>
                <w:b/>
              </w:rPr>
              <w:t>Asesor(a) del proyecto:</w:t>
            </w:r>
            <w:r>
              <w:t xml:space="preserve"> ________________________________________</w:t>
            </w:r>
          </w:p>
        </w:tc>
        <w:tc>
          <w:tcPr>
            <w:tcW w:w="5256" w:type="dxa"/>
            <w:tcBorders>
              <w:top w:val="single" w:color="D1D5DB" w:sz="4" w:space="0"/>
              <w:left w:val="single" w:color="D1D5DB" w:sz="4" w:space="0"/>
              <w:bottom w:val="single" w:color="D1D5DB" w:sz="4" w:space="0"/>
              <w:right w:val="single" w:color="D1D5DB" w:sz="4" w:space="0"/>
            </w:tcBorders>
            <w:tcMar>
              <w:top w:w="80" w:type="dxa"/>
              <w:left w:w="100" w:type="dxa"/>
              <w:bottom w:w="80" w:type="dxa"/>
              <w:right w:w="100" w:type="dxa"/>
            </w:tcMar>
            <w:vAlign w:val="center"/>
          </w:tcPr>
          <w:p w:rsidR="001C0B85" w:rsidRDefault="00CA5585" w14:paraId="21D42F40" w14:textId="77777777">
            <w:pPr>
              <w:spacing w:after="0"/>
            </w:pPr>
            <w:r>
              <w:rPr>
                <w:b/>
              </w:rPr>
              <w:t>Fecha de llenado:</w:t>
            </w:r>
            <w:r>
              <w:t xml:space="preserve"> ________________________________________</w:t>
            </w:r>
          </w:p>
        </w:tc>
      </w:tr>
    </w:tbl>
    <w:p w:rsidR="001C0B85" w:rsidRDefault="001C0B85" w14:paraId="0BCB14BE" w14:textId="77777777">
      <w:pPr>
        <w:spacing w:after="0"/>
      </w:pPr>
    </w:p>
    <w:p w:rsidR="001C0B85" w:rsidRDefault="00CA5585" w14:paraId="08E76A35" w14:textId="77777777">
      <w:pPr>
        <w:pStyle w:val="Ttulo1"/>
        <w:spacing w:before="100" w:after="40"/>
      </w:pPr>
      <w:r>
        <w:t>1. Datos de la institución receptora</w:t>
      </w:r>
    </w:p>
    <w:tbl>
      <w:tblPr>
        <w:tblW w:w="0" w:type="auto"/>
        <w:jc w:val="center"/>
        <w:tblLayout w:type="fixed"/>
        <w:tblLook w:val="04A0" w:firstRow="1" w:lastRow="0" w:firstColumn="1" w:lastColumn="0" w:noHBand="0" w:noVBand="1"/>
      </w:tblPr>
      <w:tblGrid>
        <w:gridCol w:w="5256"/>
        <w:gridCol w:w="5256"/>
      </w:tblGrid>
      <w:tr w:rsidR="001C0B85" w14:paraId="770C1D11" w14:textId="77777777">
        <w:trPr>
          <w:cantSplit/>
          <w:jc w:val="center"/>
        </w:trPr>
        <w:tc>
          <w:tcPr>
            <w:tcW w:w="5256" w:type="dxa"/>
            <w:tcBorders>
              <w:top w:val="single" w:color="D1D5DB" w:sz="4" w:space="0"/>
              <w:left w:val="single" w:color="D1D5DB" w:sz="4" w:space="0"/>
              <w:bottom w:val="single" w:color="D1D5DB" w:sz="4" w:space="0"/>
              <w:right w:val="single" w:color="D1D5DB" w:sz="4" w:space="0"/>
            </w:tcBorders>
            <w:tcMar>
              <w:top w:w="85" w:type="dxa"/>
              <w:left w:w="100" w:type="dxa"/>
              <w:bottom w:w="85" w:type="dxa"/>
              <w:right w:w="100" w:type="dxa"/>
            </w:tcMar>
            <w:vAlign w:val="center"/>
          </w:tcPr>
          <w:p w:rsidR="001C0B85" w:rsidRDefault="00CA5585" w14:paraId="30E23B09" w14:textId="77777777">
            <w:pPr>
              <w:spacing w:after="0"/>
            </w:pPr>
            <w:r>
              <w:rPr>
                <w:sz w:val="18"/>
              </w:rPr>
              <w:t>Nombre de la institución: ____________________________________</w:t>
            </w:r>
          </w:p>
        </w:tc>
        <w:tc>
          <w:tcPr>
            <w:tcW w:w="5256" w:type="dxa"/>
            <w:tcBorders>
              <w:top w:val="single" w:color="D1D5DB" w:sz="4" w:space="0"/>
              <w:left w:val="single" w:color="D1D5DB" w:sz="4" w:space="0"/>
              <w:bottom w:val="single" w:color="D1D5DB" w:sz="4" w:space="0"/>
              <w:right w:val="single" w:color="D1D5DB" w:sz="4" w:space="0"/>
            </w:tcBorders>
            <w:tcMar>
              <w:top w:w="85" w:type="dxa"/>
              <w:left w:w="100" w:type="dxa"/>
              <w:bottom w:w="85" w:type="dxa"/>
              <w:right w:w="100" w:type="dxa"/>
            </w:tcMar>
            <w:vAlign w:val="center"/>
          </w:tcPr>
          <w:p w:rsidR="001C0B85" w:rsidRDefault="00CA5585" w14:paraId="71FFA28E" w14:textId="77777777">
            <w:pPr>
              <w:spacing w:after="0"/>
            </w:pPr>
            <w:r>
              <w:rPr>
                <w:sz w:val="18"/>
              </w:rPr>
              <w:t>Área / laboratorio / departamento: __________________________</w:t>
            </w:r>
          </w:p>
        </w:tc>
      </w:tr>
      <w:tr w:rsidR="001C0B85" w14:paraId="2588D7A5" w14:textId="77777777">
        <w:trPr>
          <w:cantSplit/>
          <w:jc w:val="center"/>
        </w:trPr>
        <w:tc>
          <w:tcPr>
            <w:tcW w:w="5256" w:type="dxa"/>
            <w:tcBorders>
              <w:top w:val="single" w:color="D1D5DB" w:sz="4" w:space="0"/>
              <w:left w:val="single" w:color="D1D5DB" w:sz="4" w:space="0"/>
              <w:bottom w:val="single" w:color="D1D5DB" w:sz="4" w:space="0"/>
              <w:right w:val="single" w:color="D1D5DB" w:sz="4" w:space="0"/>
            </w:tcBorders>
            <w:tcMar>
              <w:top w:w="85" w:type="dxa"/>
              <w:left w:w="100" w:type="dxa"/>
              <w:bottom w:w="85" w:type="dxa"/>
              <w:right w:w="100" w:type="dxa"/>
            </w:tcMar>
            <w:vAlign w:val="center"/>
          </w:tcPr>
          <w:p w:rsidR="001C0B85" w:rsidRDefault="00CA5585" w14:paraId="26C3FC34" w14:textId="77777777">
            <w:pPr>
              <w:spacing w:after="0"/>
            </w:pPr>
            <w:r>
              <w:rPr>
                <w:sz w:val="18"/>
              </w:rPr>
              <w:t>Domicilio o municipio: _______________________________________</w:t>
            </w:r>
          </w:p>
        </w:tc>
        <w:tc>
          <w:tcPr>
            <w:tcW w:w="5256" w:type="dxa"/>
            <w:tcBorders>
              <w:top w:val="single" w:color="D1D5DB" w:sz="4" w:space="0"/>
              <w:left w:val="single" w:color="D1D5DB" w:sz="4" w:space="0"/>
              <w:bottom w:val="single" w:color="D1D5DB" w:sz="4" w:space="0"/>
              <w:right w:val="single" w:color="D1D5DB" w:sz="4" w:space="0"/>
            </w:tcBorders>
            <w:tcMar>
              <w:top w:w="85" w:type="dxa"/>
              <w:left w:w="100" w:type="dxa"/>
              <w:bottom w:w="85" w:type="dxa"/>
              <w:right w:w="100" w:type="dxa"/>
            </w:tcMar>
            <w:vAlign w:val="center"/>
          </w:tcPr>
          <w:p w:rsidR="001C0B85" w:rsidRDefault="00CA5585" w14:paraId="47AF2770" w14:textId="77777777">
            <w:pPr>
              <w:spacing w:after="0"/>
            </w:pPr>
            <w:r>
              <w:rPr>
                <w:sz w:val="18"/>
              </w:rPr>
              <w:t>Responsable institucional: __________________________________</w:t>
            </w:r>
          </w:p>
        </w:tc>
      </w:tr>
      <w:tr w:rsidR="001C0B85" w14:paraId="69EE029C" w14:textId="77777777">
        <w:trPr>
          <w:cantSplit/>
          <w:jc w:val="center"/>
        </w:trPr>
        <w:tc>
          <w:tcPr>
            <w:tcW w:w="5256" w:type="dxa"/>
            <w:tcBorders>
              <w:top w:val="single" w:color="D1D5DB" w:sz="4" w:space="0"/>
              <w:left w:val="single" w:color="D1D5DB" w:sz="4" w:space="0"/>
              <w:bottom w:val="single" w:color="D1D5DB" w:sz="4" w:space="0"/>
              <w:right w:val="single" w:color="D1D5DB" w:sz="4" w:space="0"/>
            </w:tcBorders>
            <w:tcMar>
              <w:top w:w="85" w:type="dxa"/>
              <w:left w:w="100" w:type="dxa"/>
              <w:bottom w:w="85" w:type="dxa"/>
              <w:right w:w="100" w:type="dxa"/>
            </w:tcMar>
            <w:vAlign w:val="center"/>
          </w:tcPr>
          <w:p w:rsidR="001C0B85" w:rsidRDefault="00CA5585" w14:paraId="0DC59442" w14:textId="77777777">
            <w:pPr>
              <w:spacing w:after="0"/>
            </w:pPr>
            <w:r>
              <w:rPr>
                <w:sz w:val="18"/>
              </w:rPr>
              <w:t>Cargo / grado académico: ____________________________________</w:t>
            </w:r>
          </w:p>
        </w:tc>
        <w:tc>
          <w:tcPr>
            <w:tcW w:w="5256" w:type="dxa"/>
            <w:tcBorders>
              <w:top w:val="single" w:color="D1D5DB" w:sz="4" w:space="0"/>
              <w:left w:val="single" w:color="D1D5DB" w:sz="4" w:space="0"/>
              <w:bottom w:val="single" w:color="D1D5DB" w:sz="4" w:space="0"/>
              <w:right w:val="single" w:color="D1D5DB" w:sz="4" w:space="0"/>
            </w:tcBorders>
            <w:tcMar>
              <w:top w:w="85" w:type="dxa"/>
              <w:left w:w="100" w:type="dxa"/>
              <w:bottom w:w="85" w:type="dxa"/>
              <w:right w:w="100" w:type="dxa"/>
            </w:tcMar>
            <w:vAlign w:val="center"/>
          </w:tcPr>
          <w:p w:rsidR="001C0B85" w:rsidRDefault="00CA5585" w14:paraId="6FD56E1B" w14:textId="77777777">
            <w:pPr>
              <w:spacing w:after="0"/>
            </w:pPr>
            <w:r>
              <w:rPr>
                <w:sz w:val="18"/>
              </w:rPr>
              <w:t>Correo / teléfono institucional: _____________________________</w:t>
            </w:r>
          </w:p>
        </w:tc>
      </w:tr>
      <w:tr w:rsidR="001C0B85" w14:paraId="2E878953" w14:textId="77777777">
        <w:trPr>
          <w:cantSplit/>
          <w:jc w:val="center"/>
        </w:trPr>
        <w:tc>
          <w:tcPr>
            <w:tcW w:w="5256" w:type="dxa"/>
            <w:tcBorders>
              <w:top w:val="single" w:color="D1D5DB" w:sz="4" w:space="0"/>
              <w:left w:val="single" w:color="D1D5DB" w:sz="4" w:space="0"/>
              <w:bottom w:val="single" w:color="D1D5DB" w:sz="4" w:space="0"/>
              <w:right w:val="single" w:color="D1D5DB" w:sz="4" w:space="0"/>
            </w:tcBorders>
            <w:tcMar>
              <w:top w:w="85" w:type="dxa"/>
              <w:left w:w="100" w:type="dxa"/>
              <w:bottom w:w="85" w:type="dxa"/>
              <w:right w:w="100" w:type="dxa"/>
            </w:tcMar>
            <w:vAlign w:val="center"/>
          </w:tcPr>
          <w:p w:rsidRPr="00503C44" w:rsidR="001C0B85" w:rsidRDefault="00CA5585" w14:paraId="6AE6FDCD" w14:textId="77777777">
            <w:pPr>
              <w:spacing w:after="0"/>
              <w:rPr>
                <w:lang w:val="es-MX"/>
              </w:rPr>
            </w:pPr>
            <w:r w:rsidRPr="00503C44">
              <w:rPr>
                <w:sz w:val="18"/>
                <w:lang w:val="es-MX"/>
              </w:rPr>
              <w:t>Fecha de inicio del trabajo en la institución: _______________</w:t>
            </w:r>
          </w:p>
        </w:tc>
        <w:tc>
          <w:tcPr>
            <w:tcW w:w="5256" w:type="dxa"/>
            <w:tcBorders>
              <w:top w:val="single" w:color="D1D5DB" w:sz="4" w:space="0"/>
              <w:left w:val="single" w:color="D1D5DB" w:sz="4" w:space="0"/>
              <w:bottom w:val="single" w:color="D1D5DB" w:sz="4" w:space="0"/>
              <w:right w:val="single" w:color="D1D5DB" w:sz="4" w:space="0"/>
            </w:tcBorders>
            <w:tcMar>
              <w:top w:w="85" w:type="dxa"/>
              <w:left w:w="100" w:type="dxa"/>
              <w:bottom w:w="85" w:type="dxa"/>
              <w:right w:w="100" w:type="dxa"/>
            </w:tcMar>
            <w:vAlign w:val="center"/>
          </w:tcPr>
          <w:p w:rsidR="001C0B85" w:rsidRDefault="00CA5585" w14:paraId="3AA3873A" w14:textId="77777777">
            <w:pPr>
              <w:spacing w:after="0"/>
            </w:pPr>
            <w:proofErr w:type="spellStart"/>
            <w:r>
              <w:rPr>
                <w:sz w:val="18"/>
              </w:rPr>
              <w:t>Fecha</w:t>
            </w:r>
            <w:proofErr w:type="spellEnd"/>
            <w:r>
              <w:rPr>
                <w:sz w:val="18"/>
              </w:rPr>
              <w:t xml:space="preserve"> de </w:t>
            </w:r>
            <w:proofErr w:type="spellStart"/>
            <w:r>
              <w:rPr>
                <w:sz w:val="18"/>
              </w:rPr>
              <w:t>conclusión</w:t>
            </w:r>
            <w:proofErr w:type="spellEnd"/>
            <w:r>
              <w:rPr>
                <w:sz w:val="18"/>
              </w:rPr>
              <w:t>: ________________________________________</w:t>
            </w:r>
          </w:p>
        </w:tc>
      </w:tr>
    </w:tbl>
    <w:p w:rsidR="001C0B85" w:rsidRDefault="00CA5585" w14:paraId="20ABF30C" w14:textId="77777777">
      <w:pPr>
        <w:pStyle w:val="Ttulo1"/>
        <w:spacing w:before="100" w:after="40"/>
      </w:pPr>
      <w:r>
        <w:t>2. Participación del equipo estudiantil</w:t>
      </w:r>
    </w:p>
    <w:tbl>
      <w:tblPr>
        <w:tblW w:w="0" w:type="auto"/>
        <w:jc w:val="center"/>
        <w:tblLook w:val="04A0" w:firstRow="1" w:lastRow="0" w:firstColumn="1" w:lastColumn="0" w:noHBand="0" w:noVBand="1"/>
      </w:tblPr>
      <w:tblGrid>
        <w:gridCol w:w="10656"/>
      </w:tblGrid>
      <w:tr w:rsidRPr="00612DC5" w:rsidR="001C0B85" w:rsidTr="3C318379" w14:paraId="294FC1EC" w14:textId="77777777">
        <w:trPr>
          <w:cantSplit/>
          <w:jc w:val="center"/>
        </w:trPr>
        <w:tc>
          <w:tcPr>
            <w:tcW w:w="10656" w:type="dxa"/>
            <w:tcBorders>
              <w:top w:val="single" w:color="D1D5DB" w:sz="4" w:space="0"/>
              <w:left w:val="single" w:color="D1D5DB" w:sz="4" w:space="0"/>
              <w:bottom w:val="single" w:color="D1D5DB" w:sz="4" w:space="0"/>
              <w:right w:val="single" w:color="D1D5DB" w:sz="4" w:space="0"/>
            </w:tcBorders>
            <w:tcMar>
              <w:top w:w="90" w:type="dxa"/>
              <w:left w:w="110" w:type="dxa"/>
              <w:bottom w:w="90" w:type="dxa"/>
              <w:right w:w="110" w:type="dxa"/>
            </w:tcMar>
          </w:tcPr>
          <w:p w:rsidRPr="00C06FF7" w:rsidR="00651BB7" w:rsidP="00C06FF7" w:rsidRDefault="00D829B8" w14:paraId="733D72F2" w14:textId="72F16FB5">
            <w:pPr>
              <w:spacing w:after="40"/>
              <w:rPr>
                <w:rFonts w:eastAsia="Calibri" w:cs="Arial"/>
                <w:color w:val="auto"/>
                <w:sz w:val="20"/>
                <w:szCs w:val="20"/>
                <w:lang w:val="es-ES"/>
              </w:rPr>
            </w:pPr>
            <w:r>
              <w:rPr>
                <w:b/>
                <w:sz w:val="18"/>
                <w:lang w:val="es-MX"/>
              </w:rPr>
              <w:t>1.</w:t>
            </w:r>
            <w:r w:rsidRPr="00503C44" w:rsidR="00CA5585">
              <w:rPr>
                <w:b/>
                <w:sz w:val="18"/>
                <w:lang w:val="es-MX"/>
              </w:rPr>
              <w:t xml:space="preserve"> </w:t>
            </w:r>
            <w:r w:rsidRPr="0042244A" w:rsidR="0042244A">
              <w:rPr>
                <w:rFonts w:eastAsia="Calibri" w:cs="Arial"/>
                <w:color w:val="auto"/>
                <w:sz w:val="20"/>
                <w:szCs w:val="20"/>
                <w:lang w:val="es-ES"/>
              </w:rPr>
              <w:t>Usted o su personal (</w:t>
            </w:r>
            <w:r w:rsidRPr="0042244A" w:rsidR="00A66ECC">
              <w:rPr>
                <w:rFonts w:eastAsia="Calibri" w:cs="Arial"/>
                <w:color w:val="auto"/>
                <w:sz w:val="20"/>
                <w:szCs w:val="20"/>
                <w:lang w:val="es-ES"/>
              </w:rPr>
              <w:t xml:space="preserve">estudiante de posgrado, posdoctorado, empleado) </w:t>
            </w:r>
            <w:r w:rsidR="00032CA0">
              <w:rPr>
                <w:rFonts w:eastAsia="Calibri" w:cs="Arial"/>
                <w:color w:val="auto"/>
                <w:sz w:val="20"/>
                <w:szCs w:val="20"/>
                <w:lang w:val="es-ES"/>
              </w:rPr>
              <w:t xml:space="preserve">, </w:t>
            </w:r>
            <w:r w:rsidR="006D5AEA">
              <w:rPr>
                <w:rFonts w:eastAsia="Calibri" w:cs="Arial"/>
                <w:color w:val="auto"/>
                <w:sz w:val="20"/>
                <w:szCs w:val="20"/>
                <w:lang w:val="es-ES"/>
              </w:rPr>
              <w:t xml:space="preserve">¿ </w:t>
            </w:r>
            <w:r w:rsidRPr="0042244A" w:rsidR="00A66ECC">
              <w:rPr>
                <w:rFonts w:eastAsia="Calibri" w:cs="Arial"/>
                <w:color w:val="auto"/>
                <w:sz w:val="20"/>
                <w:szCs w:val="20"/>
                <w:lang w:val="es-ES"/>
              </w:rPr>
              <w:t>ha supervisado o brindado guía significativa al estudiante investigador?</w:t>
            </w:r>
            <w:r w:rsidR="00DD108D">
              <w:rPr>
                <w:rFonts w:eastAsia="Calibri" w:cs="Arial"/>
                <w:color w:val="auto"/>
                <w:sz w:val="20"/>
                <w:szCs w:val="20"/>
                <w:lang w:val="es-ES"/>
              </w:rPr>
              <w:t xml:space="preserve"> </w:t>
            </w:r>
          </w:p>
          <w:p w:rsidRPr="00F4340A" w:rsidR="002D7DE1" w:rsidP="00851EFC" w:rsidRDefault="002D7DE1" w14:paraId="265905F7" w14:textId="77777777">
            <w:pPr>
              <w:spacing w:line="276" w:lineRule="auto"/>
              <w:jc w:val="center"/>
              <w:rPr>
                <w:rFonts w:cs="Arial"/>
                <w:sz w:val="20"/>
                <w:szCs w:val="20"/>
                <w:lang w:val="es-ES"/>
              </w:rPr>
            </w:pPr>
            <w:r w:rsidRPr="3C318379" w:rsidR="002D7DE1">
              <w:rPr>
                <w:rFonts w:cs="Arial"/>
                <w:sz w:val="20"/>
                <w:szCs w:val="20"/>
                <w:lang w:val="es-ES"/>
              </w:rPr>
              <w:t>[  ]</w:t>
            </w:r>
            <w:r w:rsidRPr="3C318379" w:rsidR="002D7DE1">
              <w:rPr>
                <w:rFonts w:cs="Arial"/>
                <w:sz w:val="20"/>
                <w:szCs w:val="20"/>
                <w:lang w:val="es-ES"/>
              </w:rPr>
              <w:t xml:space="preserve"> Sí  [  ] No</w:t>
            </w:r>
          </w:p>
          <w:p w:rsidRPr="00612DC5" w:rsidR="00D937CB" w:rsidP="00612DC5" w:rsidRDefault="00612DC5" w14:paraId="4E363D49" w14:textId="223222C1">
            <w:pPr>
              <w:spacing w:after="160" w:line="276" w:lineRule="auto"/>
              <w:jc w:val="both"/>
              <w:rPr>
                <w:rFonts w:eastAsia="Calibri" w:cs="Arial"/>
                <w:color w:val="auto"/>
                <w:sz w:val="20"/>
                <w:szCs w:val="20"/>
                <w:lang w:val="es-ES"/>
              </w:rPr>
            </w:pPr>
            <w:r w:rsidRPr="00612DC5">
              <w:rPr>
                <w:rFonts w:eastAsia="Calibri" w:cs="Arial"/>
                <w:color w:val="auto"/>
                <w:sz w:val="20"/>
                <w:szCs w:val="20"/>
                <w:lang w:val="es-ES"/>
              </w:rPr>
              <w:t xml:space="preserve">a) Si no: describa su rol y/o el de su institución en el proyecto del estudiante (por ejemplo: uso supervisado del equipo en el sitio sin asesoría) y firme abajo:  </w:t>
            </w:r>
          </w:p>
          <w:p w:rsidRPr="00D829B8" w:rsidR="00612DC5" w:rsidP="00D829B8" w:rsidRDefault="00612DC5" w14:paraId="0D3AF182" w14:textId="2E194006">
            <w:pPr>
              <w:spacing w:after="160" w:line="276" w:lineRule="auto"/>
              <w:jc w:val="both"/>
              <w:rPr>
                <w:rFonts w:eastAsia="Calibri" w:cs="Arial"/>
                <w:color w:val="auto"/>
                <w:sz w:val="20"/>
                <w:szCs w:val="20"/>
                <w:lang w:val="es-ES"/>
              </w:rPr>
            </w:pPr>
            <w:r w:rsidRPr="00612DC5">
              <w:rPr>
                <w:rFonts w:eastAsia="Calibri" w:cs="Arial"/>
                <w:color w:val="auto"/>
                <w:sz w:val="20"/>
                <w:szCs w:val="20"/>
                <w:lang w:val="es-ES"/>
              </w:rPr>
              <w:t xml:space="preserve">b) Si la respuesta fue sí: responda las preguntas de la 2 a la 5.  </w:t>
            </w:r>
          </w:p>
        </w:tc>
      </w:tr>
      <w:tr w:rsidRPr="00032CA0" w:rsidR="001C0B85" w:rsidTr="3C318379" w14:paraId="742BD3D2" w14:textId="77777777">
        <w:trPr>
          <w:cantSplit/>
          <w:jc w:val="center"/>
        </w:trPr>
        <w:tc>
          <w:tcPr>
            <w:tcW w:w="10656" w:type="dxa"/>
            <w:tcBorders>
              <w:top w:val="single" w:color="D1D5DB" w:sz="4" w:space="0"/>
              <w:left w:val="single" w:color="D1D5DB" w:sz="4" w:space="0"/>
              <w:bottom w:val="single" w:color="D1D5DB" w:sz="4" w:space="0"/>
              <w:right w:val="single" w:color="D1D5DB" w:sz="4" w:space="0"/>
            </w:tcBorders>
            <w:tcMar>
              <w:top w:w="90" w:type="dxa"/>
              <w:left w:w="110" w:type="dxa"/>
              <w:bottom w:w="90" w:type="dxa"/>
              <w:right w:w="110" w:type="dxa"/>
            </w:tcMar>
          </w:tcPr>
          <w:p w:rsidRPr="00C06FF7" w:rsidR="00851EFC" w:rsidP="00851EFC" w:rsidRDefault="00CA5585" w14:paraId="52C123DD" w14:textId="77777777">
            <w:pPr>
              <w:spacing w:after="40"/>
              <w:rPr>
                <w:rFonts w:eastAsia="Calibri" w:cs="Arial"/>
                <w:color w:val="auto"/>
                <w:sz w:val="20"/>
                <w:szCs w:val="20"/>
                <w:lang w:val="es-ES"/>
              </w:rPr>
            </w:pPr>
            <w:r w:rsidRPr="00503C44">
              <w:rPr>
                <w:b/>
                <w:sz w:val="18"/>
                <w:lang w:val="es-MX"/>
              </w:rPr>
              <w:t>2.</w:t>
            </w:r>
            <w:r w:rsidR="00C06FF7">
              <w:rPr>
                <w:b/>
                <w:sz w:val="18"/>
                <w:lang w:val="es-MX"/>
              </w:rPr>
              <w:t xml:space="preserve"> </w:t>
            </w:r>
            <w:r w:rsidRPr="00C06FF7" w:rsidR="00C06FF7">
              <w:rPr>
                <w:rFonts w:eastAsia="Calibri" w:cs="Arial"/>
                <w:color w:val="auto"/>
                <w:sz w:val="20"/>
                <w:szCs w:val="20"/>
                <w:lang w:val="es-ES"/>
              </w:rPr>
              <w:t>¿El proyecto de investigación del alumno forma parte de su investigación actual?</w:t>
            </w:r>
            <w:r w:rsidR="00C06FF7">
              <w:rPr>
                <w:rFonts w:eastAsia="Calibri" w:cs="Arial"/>
                <w:color w:val="auto"/>
                <w:sz w:val="20"/>
                <w:szCs w:val="20"/>
                <w:lang w:val="es-ES"/>
              </w:rPr>
              <w:t xml:space="preserve"> </w:t>
            </w:r>
            <w:r w:rsidR="00851EFC">
              <w:rPr>
                <w:rFonts w:eastAsia="Calibri" w:cs="Arial"/>
                <w:color w:val="auto"/>
                <w:sz w:val="20"/>
                <w:szCs w:val="20"/>
                <w:lang w:val="es-ES"/>
              </w:rPr>
              <w:t xml:space="preserve"> </w:t>
            </w:r>
          </w:p>
          <w:p w:rsidRPr="00851EFC" w:rsidR="00C06FF7" w:rsidP="00851EFC" w:rsidRDefault="00851EFC" w14:paraId="55562AD0" w14:textId="265000C0">
            <w:pPr>
              <w:spacing w:line="276" w:lineRule="auto"/>
              <w:jc w:val="center"/>
              <w:rPr>
                <w:rFonts w:cs="Arial"/>
                <w:sz w:val="20"/>
                <w:szCs w:val="20"/>
                <w:lang w:val="es-ES"/>
              </w:rPr>
            </w:pPr>
            <w:r w:rsidRPr="3C318379" w:rsidR="00851EFC">
              <w:rPr>
                <w:rFonts w:cs="Arial"/>
                <w:sz w:val="20"/>
                <w:szCs w:val="20"/>
                <w:lang w:val="es-ES"/>
              </w:rPr>
              <w:t>[  ]</w:t>
            </w:r>
            <w:r w:rsidRPr="3C318379" w:rsidR="00851EFC">
              <w:rPr>
                <w:rFonts w:cs="Arial"/>
                <w:sz w:val="20"/>
                <w:szCs w:val="20"/>
                <w:lang w:val="es-ES"/>
              </w:rPr>
              <w:t xml:space="preserve"> Sí  [  ] No</w:t>
            </w:r>
          </w:p>
          <w:p w:rsidRPr="00F4340A" w:rsidR="00637331" w:rsidP="00637331" w:rsidRDefault="00637331" w14:paraId="519FD3E1" w14:textId="77777777">
            <w:pPr>
              <w:spacing w:line="276" w:lineRule="auto"/>
              <w:jc w:val="both"/>
              <w:rPr>
                <w:rFonts w:cs="Arial"/>
                <w:sz w:val="20"/>
                <w:szCs w:val="20"/>
                <w:lang w:val="es-ES"/>
              </w:rPr>
            </w:pPr>
            <w:r w:rsidRPr="00F4340A">
              <w:rPr>
                <w:rFonts w:cs="Arial"/>
                <w:sz w:val="20"/>
                <w:szCs w:val="20"/>
                <w:lang w:val="es-ES"/>
              </w:rPr>
              <w:t xml:space="preserve">(Responda las preguntas 3, 4 y 5 para detallar la forma en que el proyecto del estudiante fue similar o diferente de la investigación o trabajo que se realiza actualmente en el instituto).  </w:t>
            </w:r>
          </w:p>
          <w:p w:rsidRPr="00637331" w:rsidR="001C0B85" w:rsidP="00637331" w:rsidRDefault="001C0B85" w14:paraId="29E5E917" w14:textId="6CB3F9D1">
            <w:pPr>
              <w:spacing w:after="40"/>
              <w:rPr>
                <w:rFonts w:eastAsia="Calibri" w:cs="Arial"/>
                <w:color w:val="auto"/>
                <w:sz w:val="20"/>
                <w:szCs w:val="20"/>
                <w:lang w:val="es-ES"/>
              </w:rPr>
            </w:pPr>
          </w:p>
        </w:tc>
      </w:tr>
      <w:tr w:rsidR="001C0B85" w:rsidTr="3C318379" w14:paraId="7B29255F" w14:textId="77777777">
        <w:trPr>
          <w:cantSplit/>
          <w:jc w:val="center"/>
        </w:trPr>
        <w:tc>
          <w:tcPr>
            <w:tcW w:w="10656" w:type="dxa"/>
            <w:tcBorders>
              <w:top w:val="single" w:color="D1D5DB" w:sz="4" w:space="0"/>
              <w:left w:val="single" w:color="D1D5DB" w:sz="4" w:space="0"/>
              <w:bottom w:val="single" w:color="D1D5DB" w:sz="4" w:space="0"/>
              <w:right w:val="single" w:color="D1D5DB" w:sz="4" w:space="0"/>
            </w:tcBorders>
            <w:tcMar>
              <w:top w:w="90" w:type="dxa"/>
              <w:left w:w="110" w:type="dxa"/>
              <w:bottom w:w="90" w:type="dxa"/>
              <w:right w:w="110" w:type="dxa"/>
            </w:tcMar>
          </w:tcPr>
          <w:p w:rsidR="00EE182F" w:rsidP="00EE182F" w:rsidRDefault="00637331" w14:paraId="0895A6A5" w14:textId="05913970">
            <w:pPr>
              <w:spacing w:line="276" w:lineRule="auto"/>
              <w:jc w:val="both"/>
              <w:rPr>
                <w:rFonts w:cs="Arial"/>
                <w:sz w:val="20"/>
                <w:szCs w:val="20"/>
                <w:lang w:val="es-ES"/>
              </w:rPr>
            </w:pPr>
            <w:r>
              <w:rPr>
                <w:lang w:val="es-MX"/>
              </w:rPr>
              <w:lastRenderedPageBreak/>
              <w:t>3.</w:t>
            </w:r>
            <w:r w:rsidRPr="00F4340A" w:rsidR="00EE182F">
              <w:rPr>
                <w:rFonts w:cs="Arial"/>
                <w:sz w:val="20"/>
                <w:szCs w:val="20"/>
                <w:lang w:val="es-ES"/>
              </w:rPr>
              <w:t xml:space="preserve"> Describa la independencia y creatividad con la que el (la) estudiante:  </w:t>
            </w:r>
          </w:p>
          <w:p w:rsidRPr="00AF2E79" w:rsidR="00AF2E79" w:rsidP="00AF2E79" w:rsidRDefault="00AF2E79" w14:paraId="1CCBF63E" w14:textId="77777777">
            <w:pPr>
              <w:spacing w:after="160" w:line="276" w:lineRule="auto"/>
              <w:ind w:left="708"/>
              <w:jc w:val="both"/>
              <w:rPr>
                <w:rFonts w:eastAsia="Calibri" w:cs="Arial"/>
                <w:color w:val="auto"/>
                <w:sz w:val="20"/>
                <w:szCs w:val="20"/>
                <w:lang w:val="es-ES"/>
              </w:rPr>
            </w:pPr>
            <w:r w:rsidRPr="00AF2E79">
              <w:rPr>
                <w:rFonts w:eastAsia="Calibri" w:cs="Arial"/>
                <w:color w:val="auto"/>
                <w:sz w:val="20"/>
                <w:szCs w:val="20"/>
                <w:lang w:val="es-ES"/>
              </w:rPr>
              <w:t xml:space="preserve">a. Desarrolló la hipótesis u objetivos para el proyecto de investigación:  </w:t>
            </w:r>
          </w:p>
          <w:p w:rsidRPr="00AF2E79" w:rsidR="00AF2E79" w:rsidP="00AF2E79" w:rsidRDefault="00AF2E79" w14:paraId="57B26238" w14:textId="77777777">
            <w:pPr>
              <w:spacing w:after="160" w:line="276" w:lineRule="auto"/>
              <w:ind w:left="708"/>
              <w:jc w:val="both"/>
              <w:rPr>
                <w:rFonts w:eastAsia="Calibri" w:cs="Arial"/>
                <w:color w:val="auto"/>
                <w:sz w:val="20"/>
                <w:szCs w:val="20"/>
                <w:lang w:val="es-ES"/>
              </w:rPr>
            </w:pPr>
            <w:r w:rsidRPr="00AF2E79">
              <w:rPr>
                <w:rFonts w:eastAsia="Calibri" w:cs="Arial"/>
                <w:color w:val="auto"/>
                <w:sz w:val="20"/>
                <w:szCs w:val="20"/>
                <w:lang w:val="es-ES"/>
              </w:rPr>
              <w:t xml:space="preserve">b. Diseñó la metodología para su proyecto de investigación:  </w:t>
            </w:r>
          </w:p>
          <w:p w:rsidRPr="00AF2E79" w:rsidR="001C0B85" w:rsidP="00AF2E79" w:rsidRDefault="00AF2E79" w14:paraId="4BC261A7" w14:textId="0148BB70">
            <w:pPr>
              <w:spacing w:after="160" w:line="276" w:lineRule="auto"/>
              <w:ind w:left="708"/>
              <w:jc w:val="both"/>
              <w:rPr>
                <w:rFonts w:eastAsia="Calibri" w:cs="Arial"/>
                <w:color w:val="auto"/>
                <w:sz w:val="20"/>
                <w:szCs w:val="20"/>
                <w:lang w:val="es-ES"/>
              </w:rPr>
            </w:pPr>
            <w:r w:rsidRPr="00AF2E79">
              <w:rPr>
                <w:rFonts w:eastAsia="Calibri" w:cs="Arial"/>
                <w:color w:val="auto"/>
                <w:sz w:val="20"/>
                <w:szCs w:val="20"/>
                <w:lang w:val="es-ES"/>
              </w:rPr>
              <w:t xml:space="preserve">c. Analizó e interpretó los datos:  </w:t>
            </w:r>
          </w:p>
        </w:tc>
      </w:tr>
      <w:tr w:rsidRPr="00F800D5" w:rsidR="00E2386F" w:rsidTr="3C318379" w14:paraId="2FF00855" w14:textId="77777777">
        <w:trPr>
          <w:cantSplit/>
          <w:jc w:val="center"/>
        </w:trPr>
        <w:tc>
          <w:tcPr>
            <w:tcW w:w="10656" w:type="dxa"/>
            <w:tcBorders>
              <w:top w:val="single" w:color="D1D5DB" w:sz="4" w:space="0"/>
              <w:left w:val="single" w:color="D1D5DB" w:sz="4" w:space="0"/>
              <w:bottom w:val="single" w:color="D1D5DB" w:sz="4" w:space="0"/>
              <w:right w:val="single" w:color="D1D5DB" w:sz="4" w:space="0"/>
            </w:tcBorders>
            <w:tcMar>
              <w:top w:w="90" w:type="dxa"/>
              <w:left w:w="110" w:type="dxa"/>
              <w:bottom w:w="90" w:type="dxa"/>
              <w:right w:w="110" w:type="dxa"/>
            </w:tcMar>
          </w:tcPr>
          <w:p w:rsidRPr="00F800D5" w:rsidR="00F800D5" w:rsidP="00F800D5" w:rsidRDefault="00F800D5" w14:paraId="01FE991A" w14:textId="77777777">
            <w:pPr>
              <w:spacing w:after="160" w:line="276" w:lineRule="auto"/>
              <w:jc w:val="both"/>
              <w:rPr>
                <w:rFonts w:eastAsia="Calibri" w:cs="Arial"/>
                <w:color w:val="auto"/>
                <w:sz w:val="20"/>
                <w:szCs w:val="20"/>
                <w:lang w:val="es-ES"/>
              </w:rPr>
            </w:pPr>
            <w:r w:rsidRPr="00F800D5">
              <w:rPr>
                <w:rFonts w:eastAsia="Calibri" w:cs="Arial"/>
                <w:color w:val="auto"/>
                <w:sz w:val="20"/>
                <w:szCs w:val="20"/>
                <w:lang w:val="es-ES"/>
              </w:rPr>
              <w:t>4. Describa el rol del estudiante durante la investigación (por ejemplo: recolección de datos, procedimientos específicos realizados). Diferenciar entre lo que el estudiante observó y lo que el estudiante llevó a cabo por sí mismo:</w:t>
            </w:r>
          </w:p>
          <w:p w:rsidRPr="00F800D5" w:rsidR="00E2386F" w:rsidP="00EE182F" w:rsidRDefault="00E2386F" w14:paraId="1B8F2860" w14:textId="77777777">
            <w:pPr>
              <w:spacing w:line="276" w:lineRule="auto"/>
              <w:jc w:val="both"/>
              <w:rPr>
                <w:lang w:val="es-ES"/>
              </w:rPr>
            </w:pPr>
          </w:p>
          <w:p w:rsidR="00E2386F" w:rsidP="00EE182F" w:rsidRDefault="00E2386F" w14:paraId="25A22EAE" w14:textId="77777777">
            <w:pPr>
              <w:spacing w:line="276" w:lineRule="auto"/>
              <w:jc w:val="both"/>
              <w:rPr>
                <w:lang w:val="es-MX"/>
              </w:rPr>
            </w:pPr>
          </w:p>
          <w:p w:rsidR="00E2386F" w:rsidP="00EE182F" w:rsidRDefault="00E2386F" w14:paraId="641C6232" w14:textId="77777777">
            <w:pPr>
              <w:spacing w:line="276" w:lineRule="auto"/>
              <w:jc w:val="both"/>
              <w:rPr>
                <w:lang w:val="es-MX"/>
              </w:rPr>
            </w:pPr>
          </w:p>
        </w:tc>
      </w:tr>
      <w:tr w:rsidRPr="00F800D5" w:rsidR="00E2386F" w:rsidTr="3C318379" w14:paraId="109A9014" w14:textId="77777777">
        <w:trPr>
          <w:cantSplit/>
          <w:jc w:val="center"/>
        </w:trPr>
        <w:tc>
          <w:tcPr>
            <w:tcW w:w="10656" w:type="dxa"/>
            <w:tcBorders>
              <w:top w:val="single" w:color="D1D5DB" w:sz="4" w:space="0"/>
              <w:left w:val="single" w:color="D1D5DB" w:sz="4" w:space="0"/>
              <w:bottom w:val="single" w:color="D1D5DB" w:sz="4" w:space="0"/>
              <w:right w:val="single" w:color="D1D5DB" w:sz="4" w:space="0"/>
            </w:tcBorders>
            <w:tcMar>
              <w:top w:w="90" w:type="dxa"/>
              <w:left w:w="110" w:type="dxa"/>
              <w:bottom w:w="90" w:type="dxa"/>
              <w:right w:w="110" w:type="dxa"/>
            </w:tcMar>
          </w:tcPr>
          <w:p w:rsidRPr="00F4340A" w:rsidR="002D7DE1" w:rsidP="002D7DE1" w:rsidRDefault="002D7DE1" w14:paraId="43B1401A" w14:textId="77777777">
            <w:pPr>
              <w:spacing w:line="276" w:lineRule="auto"/>
              <w:jc w:val="both"/>
              <w:rPr>
                <w:rFonts w:cs="Arial"/>
                <w:sz w:val="20"/>
                <w:szCs w:val="20"/>
                <w:lang w:val="es-ES"/>
              </w:rPr>
            </w:pPr>
            <w:r w:rsidRPr="00F4340A">
              <w:rPr>
                <w:rFonts w:cs="Arial"/>
                <w:sz w:val="20"/>
                <w:szCs w:val="20"/>
                <w:lang w:val="es-ES"/>
              </w:rPr>
              <w:t>5. ¿El estudiante trabajó en el proyecto como parte de un grupo de investigación?</w:t>
            </w:r>
          </w:p>
          <w:p w:rsidRPr="00F4340A" w:rsidR="002D7DE1" w:rsidP="00851EFC" w:rsidRDefault="002D7DE1" w14:paraId="01F5111F" w14:textId="77777777">
            <w:pPr>
              <w:spacing w:line="276" w:lineRule="auto"/>
              <w:jc w:val="center"/>
              <w:rPr>
                <w:rFonts w:cs="Arial"/>
                <w:sz w:val="20"/>
                <w:szCs w:val="20"/>
                <w:lang w:val="es-ES"/>
              </w:rPr>
            </w:pPr>
            <w:r w:rsidRPr="3C318379" w:rsidR="002D7DE1">
              <w:rPr>
                <w:rFonts w:cs="Arial"/>
                <w:sz w:val="20"/>
                <w:szCs w:val="20"/>
                <w:lang w:val="es-ES"/>
              </w:rPr>
              <w:t>[  ]</w:t>
            </w:r>
            <w:r w:rsidRPr="3C318379" w:rsidR="002D7DE1">
              <w:rPr>
                <w:rFonts w:cs="Arial"/>
                <w:sz w:val="20"/>
                <w:szCs w:val="20"/>
                <w:lang w:val="es-ES"/>
              </w:rPr>
              <w:t xml:space="preserve"> Sí  [  ] No</w:t>
            </w:r>
          </w:p>
          <w:p w:rsidRPr="00F4340A" w:rsidR="002D7DE1" w:rsidP="002D7DE1" w:rsidRDefault="002D7DE1" w14:paraId="319E866A" w14:textId="77777777">
            <w:pPr>
              <w:spacing w:line="276" w:lineRule="auto"/>
              <w:jc w:val="both"/>
              <w:rPr>
                <w:rFonts w:cs="Arial"/>
                <w:sz w:val="20"/>
                <w:szCs w:val="20"/>
                <w:lang w:val="es-ES"/>
              </w:rPr>
            </w:pPr>
            <w:r w:rsidRPr="00F4340A">
              <w:rPr>
                <w:rFonts w:cs="Arial"/>
                <w:sz w:val="20"/>
                <w:szCs w:val="20"/>
                <w:lang w:val="es-ES"/>
              </w:rPr>
              <w:t>(En caso de haber respondido Sí, detalle qué tan grande fue el grupo y qué tipo de grupo de investigación fue -estudiantes, investigadores adultos, etc.)</w:t>
            </w:r>
          </w:p>
          <w:p w:rsidRPr="002D7DE1" w:rsidR="00E2386F" w:rsidP="00EE182F" w:rsidRDefault="00E2386F" w14:paraId="267C7B7F" w14:textId="77777777">
            <w:pPr>
              <w:spacing w:line="276" w:lineRule="auto"/>
              <w:jc w:val="both"/>
              <w:rPr>
                <w:lang w:val="es-ES"/>
              </w:rPr>
            </w:pPr>
          </w:p>
        </w:tc>
      </w:tr>
    </w:tbl>
    <w:p w:rsidR="001C0B85" w:rsidRDefault="00CA5585" w14:paraId="748BA851" w14:textId="0918BDFC">
      <w:pPr>
        <w:pStyle w:val="Ttulo1"/>
        <w:spacing w:before="100" w:after="40"/>
      </w:pPr>
      <w:r>
        <w:t>3. Cumplimiento institucional</w:t>
      </w:r>
    </w:p>
    <w:tbl>
      <w:tblPr>
        <w:tblW w:w="0" w:type="auto"/>
        <w:jc w:val="center"/>
        <w:tblLook w:val="04A0" w:firstRow="1" w:lastRow="0" w:firstColumn="1" w:lastColumn="0" w:noHBand="0" w:noVBand="1"/>
      </w:tblPr>
      <w:tblGrid>
        <w:gridCol w:w="5328"/>
        <w:gridCol w:w="5348"/>
      </w:tblGrid>
      <w:tr w:rsidRPr="001948BB" w:rsidR="001C0B85" w:rsidTr="006C2BE4" w14:paraId="7F465355" w14:textId="77777777">
        <w:trPr>
          <w:cantSplit/>
          <w:jc w:val="center"/>
        </w:trPr>
        <w:tc>
          <w:tcPr>
            <w:tcW w:w="5328" w:type="dxa"/>
            <w:tcBorders>
              <w:top w:val="nil"/>
              <w:left w:val="nil"/>
              <w:bottom w:val="single" w:color="E5E7EB" w:sz="3" w:space="0"/>
              <w:right w:val="nil"/>
            </w:tcBorders>
            <w:tcMar>
              <w:top w:w="55" w:type="dxa"/>
              <w:left w:w="90" w:type="dxa"/>
              <w:bottom w:w="55" w:type="dxa"/>
              <w:right w:w="90" w:type="dxa"/>
            </w:tcMar>
          </w:tcPr>
          <w:p w:rsidRPr="00503C44" w:rsidR="001C0B85" w:rsidRDefault="00CA5585" w14:paraId="2CC5208A" w14:textId="77777777">
            <w:pPr>
              <w:spacing w:after="0"/>
              <w:rPr>
                <w:lang w:val="es-MX"/>
              </w:rPr>
            </w:pPr>
            <w:r w:rsidRPr="00503C44">
              <w:rPr>
                <w:sz w:val="18"/>
                <w:lang w:val="es-MX"/>
              </w:rPr>
              <w:t>☐</w:t>
            </w:r>
            <w:r w:rsidRPr="00503C44">
              <w:rPr>
                <w:sz w:val="18"/>
                <w:lang w:val="es-MX"/>
              </w:rPr>
              <w:t xml:space="preserve"> Las actividades se realizaron en espacios autorizados y bajo supervisión correspondiente.</w:t>
            </w:r>
          </w:p>
        </w:tc>
        <w:tc>
          <w:tcPr>
            <w:tcW w:w="5348" w:type="dxa"/>
            <w:tcBorders>
              <w:top w:val="nil"/>
              <w:left w:val="nil"/>
              <w:bottom w:val="single" w:color="E5E7EB" w:sz="3" w:space="0"/>
              <w:right w:val="nil"/>
            </w:tcBorders>
            <w:tcMar>
              <w:top w:w="55" w:type="dxa"/>
              <w:left w:w="90" w:type="dxa"/>
              <w:bottom w:w="55" w:type="dxa"/>
              <w:right w:w="90" w:type="dxa"/>
            </w:tcMar>
          </w:tcPr>
          <w:p w:rsidRPr="00503C44" w:rsidR="001C0B85" w:rsidRDefault="00CA5585" w14:paraId="217E2461" w14:textId="77777777">
            <w:pPr>
              <w:spacing w:after="0"/>
              <w:rPr>
                <w:lang w:val="es-MX"/>
              </w:rPr>
            </w:pPr>
            <w:r w:rsidRPr="00503C44">
              <w:rPr>
                <w:sz w:val="18"/>
                <w:lang w:val="es-MX"/>
              </w:rPr>
              <w:t>☐</w:t>
            </w:r>
            <w:r w:rsidRPr="00503C44">
              <w:rPr>
                <w:sz w:val="18"/>
                <w:lang w:val="es-MX"/>
              </w:rPr>
              <w:t xml:space="preserve"> Cuando resultó aplicable, el proyecto contó con aprobación previa de los comités institucionales competentes.</w:t>
            </w:r>
          </w:p>
        </w:tc>
      </w:tr>
      <w:tr w:rsidRPr="001948BB" w:rsidR="001C0B85" w:rsidTr="006C2BE4" w14:paraId="4FE29E24" w14:textId="77777777">
        <w:trPr>
          <w:cantSplit/>
          <w:jc w:val="center"/>
        </w:trPr>
        <w:tc>
          <w:tcPr>
            <w:tcW w:w="5328" w:type="dxa"/>
            <w:tcBorders>
              <w:top w:val="nil"/>
              <w:left w:val="nil"/>
              <w:bottom w:val="single" w:color="E5E7EB" w:sz="3" w:space="0"/>
              <w:right w:val="nil"/>
            </w:tcBorders>
            <w:tcMar>
              <w:top w:w="55" w:type="dxa"/>
              <w:left w:w="90" w:type="dxa"/>
              <w:bottom w:w="55" w:type="dxa"/>
              <w:right w:w="90" w:type="dxa"/>
            </w:tcMar>
          </w:tcPr>
          <w:p w:rsidRPr="00503C44" w:rsidR="001C0B85" w:rsidRDefault="00CA5585" w14:paraId="47F7E9A0" w14:textId="77777777">
            <w:pPr>
              <w:spacing w:after="0"/>
              <w:rPr>
                <w:lang w:val="es-MX"/>
              </w:rPr>
            </w:pPr>
            <w:r w:rsidRPr="00503C44">
              <w:rPr>
                <w:sz w:val="18"/>
                <w:lang w:val="es-MX"/>
              </w:rPr>
              <w:t>☐</w:t>
            </w:r>
            <w:r w:rsidRPr="00503C44">
              <w:rPr>
                <w:sz w:val="18"/>
                <w:lang w:val="es-MX"/>
              </w:rPr>
              <w:t xml:space="preserve"> La persona responsable verificó la capacitación requerida para el acceso a instalaciones, equipos y materiales.</w:t>
            </w:r>
          </w:p>
        </w:tc>
        <w:tc>
          <w:tcPr>
            <w:tcW w:w="5348" w:type="dxa"/>
            <w:tcBorders>
              <w:top w:val="nil"/>
              <w:left w:val="nil"/>
              <w:bottom w:val="single" w:color="E5E7EB" w:sz="3" w:space="0"/>
              <w:right w:val="nil"/>
            </w:tcBorders>
            <w:tcMar>
              <w:top w:w="55" w:type="dxa"/>
              <w:left w:w="90" w:type="dxa"/>
              <w:bottom w:w="55" w:type="dxa"/>
              <w:right w:w="90" w:type="dxa"/>
            </w:tcMar>
          </w:tcPr>
          <w:p w:rsidRPr="00503C44" w:rsidR="001C0B85" w:rsidRDefault="00CA5585" w14:paraId="0CCA81CF" w14:textId="77777777">
            <w:pPr>
              <w:spacing w:after="0"/>
              <w:rPr>
                <w:lang w:val="es-MX"/>
              </w:rPr>
            </w:pPr>
            <w:r w:rsidRPr="00503C44">
              <w:rPr>
                <w:sz w:val="18"/>
                <w:lang w:val="es-MX"/>
              </w:rPr>
              <w:t>☐</w:t>
            </w:r>
            <w:r w:rsidRPr="00503C44">
              <w:rPr>
                <w:sz w:val="18"/>
                <w:lang w:val="es-MX"/>
              </w:rPr>
              <w:t xml:space="preserve"> La información declarada distingue el trabajo propio del equipo estudiantil de las contribuciones institucionales.</w:t>
            </w:r>
          </w:p>
        </w:tc>
      </w:tr>
    </w:tbl>
    <w:p w:rsidR="006C2BE4" w:rsidP="001948BB" w:rsidRDefault="006C2BE4" w14:paraId="7A8BCC57" w14:textId="77777777">
      <w:pPr>
        <w:pStyle w:val="Ttulo1"/>
        <w:spacing w:before="100" w:after="40"/>
        <w:rPr>
          <w:lang w:val="es-MX"/>
        </w:rPr>
      </w:pPr>
    </w:p>
    <w:p w:rsidR="006C2BE4" w:rsidP="001948BB" w:rsidRDefault="006C2BE4" w14:paraId="73789ACE" w14:textId="77777777">
      <w:pPr>
        <w:pStyle w:val="Ttulo1"/>
        <w:spacing w:before="100" w:after="40"/>
        <w:rPr>
          <w:lang w:val="es-MX"/>
        </w:rPr>
      </w:pPr>
    </w:p>
    <w:p w:rsidRPr="001948BB" w:rsidR="001948BB" w:rsidP="001948BB" w:rsidRDefault="00CA5585" w14:paraId="70DF0C12" w14:textId="602B2D60">
      <w:pPr>
        <w:pStyle w:val="Ttulo1"/>
        <w:spacing w:before="100" w:after="40"/>
        <w:rPr>
          <w:lang w:val="es-ES"/>
        </w:rPr>
      </w:pPr>
      <w:r w:rsidRPr="001948BB">
        <w:rPr>
          <w:lang w:val="es-MX"/>
        </w:rPr>
        <w:t xml:space="preserve">4. </w:t>
      </w:r>
      <w:r w:rsidRPr="001948BB" w:rsidR="001948BB">
        <w:rPr>
          <w:lang w:val="es-ES"/>
        </w:rPr>
        <w:t>DECLARACIÓN DEL (LA) CIENTÍFICO(A) CALIFICADO(A)</w:t>
      </w:r>
    </w:p>
    <w:p w:rsidRPr="001948BB" w:rsidR="001948BB" w:rsidP="001948BB" w:rsidRDefault="001948BB" w14:paraId="73AE6259" w14:textId="77777777">
      <w:pPr>
        <w:spacing w:after="160" w:line="276" w:lineRule="auto"/>
        <w:jc w:val="both"/>
        <w:rPr>
          <w:sz w:val="18"/>
          <w:lang w:val="es-MX"/>
        </w:rPr>
      </w:pPr>
      <w:r w:rsidRPr="001948BB">
        <w:rPr>
          <w:sz w:val="18"/>
          <w:lang w:val="es-MX"/>
        </w:rPr>
        <w:t xml:space="preserve">Declaro que el estudiante realizó su trabajo de la forma descrita arriba y que cualquier revisión y aprobación requerida por un Instituto Regulatorio en caso de trabajo con participantes humanos, animales vertebrados o agentes biológicos potencialmente peligrosos, ha sido obtenida. Se adjuntan copias de aprobación de Institutos Regulatorios, en caso de aplicar. Tengo conocimiento de que el estudiante presentará este trabajo en una competencia pública y le he comunicado cualquier requerimiento para mi revisión y/o restricción de lo que se publica.  </w:t>
      </w:r>
    </w:p>
    <w:p w:rsidRPr="00F4340A" w:rsidR="00A0058A" w:rsidP="00A0058A" w:rsidRDefault="00A0058A" w14:paraId="0016C3A2" w14:textId="77777777">
      <w:pPr>
        <w:spacing w:line="276" w:lineRule="auto"/>
        <w:jc w:val="both"/>
        <w:rPr>
          <w:rFonts w:cs="Arial"/>
          <w:sz w:val="20"/>
          <w:szCs w:val="20"/>
          <w:lang w:val="es-ES"/>
        </w:rPr>
      </w:pPr>
      <w:r w:rsidRPr="00F4340A">
        <w:rPr>
          <w:rFonts w:cs="Arial"/>
          <w:sz w:val="20"/>
          <w:szCs w:val="20"/>
          <w:lang w:val="es-ES"/>
        </w:rPr>
        <w:t xml:space="preserve">Nombre del (de la) Científico(a) Calificado(a): </w:t>
      </w:r>
    </w:p>
    <w:p w:rsidRPr="00F4340A" w:rsidR="00A0058A" w:rsidP="00A0058A" w:rsidRDefault="00A0058A" w14:paraId="045BD634" w14:textId="77777777">
      <w:pPr>
        <w:spacing w:line="276" w:lineRule="auto"/>
        <w:jc w:val="both"/>
        <w:rPr>
          <w:rFonts w:cs="Arial"/>
          <w:sz w:val="20"/>
          <w:szCs w:val="20"/>
          <w:lang w:val="es-ES"/>
        </w:rPr>
      </w:pPr>
      <w:r w:rsidRPr="00F4340A">
        <w:rPr>
          <w:rFonts w:cs="Arial"/>
          <w:sz w:val="20"/>
          <w:szCs w:val="20"/>
          <w:lang w:val="es-ES"/>
        </w:rPr>
        <w:t xml:space="preserve">Instituto de Investigación: </w:t>
      </w:r>
    </w:p>
    <w:p w:rsidRPr="00F4340A" w:rsidR="00A0058A" w:rsidP="00A0058A" w:rsidRDefault="00A0058A" w14:paraId="52352CC8" w14:textId="77777777">
      <w:pPr>
        <w:spacing w:line="276" w:lineRule="auto"/>
        <w:jc w:val="both"/>
        <w:rPr>
          <w:rFonts w:cs="Arial"/>
          <w:sz w:val="20"/>
          <w:szCs w:val="20"/>
          <w:lang w:val="es-ES"/>
        </w:rPr>
      </w:pPr>
      <w:r w:rsidRPr="00F4340A">
        <w:rPr>
          <w:rFonts w:cs="Arial"/>
          <w:sz w:val="20"/>
          <w:szCs w:val="20"/>
          <w:lang w:val="es-ES"/>
        </w:rPr>
        <w:t>Fecha de Revisión (</w:t>
      </w:r>
      <w:proofErr w:type="spellStart"/>
      <w:r w:rsidRPr="00F4340A">
        <w:rPr>
          <w:rFonts w:cs="Arial"/>
          <w:sz w:val="20"/>
          <w:szCs w:val="20"/>
          <w:lang w:val="es-ES"/>
        </w:rPr>
        <w:t>dd</w:t>
      </w:r>
      <w:proofErr w:type="spellEnd"/>
      <w:r w:rsidRPr="00F4340A">
        <w:rPr>
          <w:rFonts w:cs="Arial"/>
          <w:sz w:val="20"/>
          <w:szCs w:val="20"/>
          <w:lang w:val="es-ES"/>
        </w:rPr>
        <w:t>/mm/</w:t>
      </w:r>
      <w:proofErr w:type="spellStart"/>
      <w:r w:rsidRPr="00F4340A">
        <w:rPr>
          <w:rFonts w:cs="Arial"/>
          <w:sz w:val="20"/>
          <w:szCs w:val="20"/>
          <w:lang w:val="es-ES"/>
        </w:rPr>
        <w:t>aaaa</w:t>
      </w:r>
      <w:proofErr w:type="spellEnd"/>
      <w:r w:rsidRPr="00F4340A">
        <w:rPr>
          <w:rFonts w:cs="Arial"/>
          <w:sz w:val="20"/>
          <w:szCs w:val="20"/>
          <w:lang w:val="es-ES"/>
        </w:rPr>
        <w:t xml:space="preserve">): ____ / ____ / ________  </w:t>
      </w:r>
    </w:p>
    <w:p w:rsidRPr="00F4340A" w:rsidR="00A0058A" w:rsidP="00A0058A" w:rsidRDefault="00A0058A" w14:paraId="5D03DC60" w14:textId="77777777">
      <w:pPr>
        <w:spacing w:line="276" w:lineRule="auto"/>
        <w:jc w:val="both"/>
        <w:rPr>
          <w:rFonts w:cs="Arial"/>
          <w:sz w:val="20"/>
          <w:szCs w:val="20"/>
          <w:lang w:val="es-ES"/>
        </w:rPr>
      </w:pPr>
      <w:r w:rsidRPr="00F4340A">
        <w:rPr>
          <w:rFonts w:cs="Arial"/>
          <w:sz w:val="20"/>
          <w:szCs w:val="20"/>
          <w:lang w:val="es-ES"/>
        </w:rPr>
        <w:t xml:space="preserve">Dirección: </w:t>
      </w:r>
    </w:p>
    <w:p w:rsidR="00A0058A" w:rsidP="00A0058A" w:rsidRDefault="00A0058A" w14:paraId="782A2FD4" w14:textId="77777777">
      <w:pPr>
        <w:spacing w:line="276" w:lineRule="auto"/>
        <w:jc w:val="both"/>
        <w:rPr>
          <w:rFonts w:cs="Arial"/>
          <w:sz w:val="20"/>
          <w:szCs w:val="20"/>
          <w:lang w:val="es-ES"/>
        </w:rPr>
      </w:pPr>
      <w:r w:rsidRPr="00F4340A">
        <w:rPr>
          <w:rFonts w:cs="Arial"/>
          <w:sz w:val="20"/>
          <w:szCs w:val="20"/>
          <w:lang w:val="es-ES"/>
        </w:rPr>
        <w:t xml:space="preserve">Teléfono y correo electrónico: </w:t>
      </w:r>
    </w:p>
    <w:p w:rsidR="00A13EE8" w:rsidP="00A0058A" w:rsidRDefault="00A13EE8" w14:paraId="6E36A9CF" w14:textId="77777777">
      <w:pPr>
        <w:spacing w:line="276" w:lineRule="auto"/>
        <w:jc w:val="both"/>
        <w:rPr>
          <w:rFonts w:cs="Arial"/>
          <w:sz w:val="20"/>
          <w:szCs w:val="20"/>
          <w:lang w:val="es-ES"/>
        </w:rPr>
      </w:pPr>
    </w:p>
    <w:p w:rsidR="00A13EE8" w:rsidP="00A0058A" w:rsidRDefault="00A13EE8" w14:paraId="795A7345" w14:textId="77777777">
      <w:pPr>
        <w:spacing w:line="276" w:lineRule="auto"/>
        <w:jc w:val="both"/>
        <w:rPr>
          <w:rFonts w:cs="Arial"/>
          <w:sz w:val="20"/>
          <w:szCs w:val="20"/>
          <w:lang w:val="es-ES"/>
        </w:rPr>
      </w:pPr>
    </w:p>
    <w:p w:rsidR="00A13EE8" w:rsidP="00A0058A" w:rsidRDefault="00A13EE8" w14:paraId="4627A639" w14:textId="77777777">
      <w:pPr>
        <w:spacing w:line="276" w:lineRule="auto"/>
        <w:jc w:val="both"/>
        <w:rPr>
          <w:rFonts w:cs="Arial"/>
          <w:sz w:val="20"/>
          <w:szCs w:val="20"/>
          <w:lang w:val="es-ES"/>
        </w:rPr>
      </w:pPr>
    </w:p>
    <w:p w:rsidRPr="00F4340A" w:rsidR="00A13EE8" w:rsidP="00A0058A" w:rsidRDefault="00A13EE8" w14:paraId="54518C50" w14:textId="77777777">
      <w:pPr>
        <w:spacing w:line="276" w:lineRule="auto"/>
        <w:jc w:val="both"/>
        <w:rPr>
          <w:rFonts w:cs="Arial"/>
          <w:sz w:val="20"/>
          <w:szCs w:val="20"/>
          <w:lang w:val="es-ES"/>
        </w:rPr>
      </w:pPr>
    </w:p>
    <w:p w:rsidRPr="007213BF" w:rsidR="00A0058A" w:rsidP="00A0058A" w:rsidRDefault="00A0058A" w14:paraId="0579D9DF" w14:textId="77777777">
      <w:pPr>
        <w:spacing w:line="276" w:lineRule="auto"/>
        <w:jc w:val="both"/>
        <w:rPr>
          <w:rFonts w:cs="Arial"/>
          <w:b/>
          <w:sz w:val="20"/>
          <w:szCs w:val="20"/>
          <w:lang w:val="es-ES"/>
        </w:rPr>
      </w:pPr>
      <w:r w:rsidRPr="00F4340A">
        <w:rPr>
          <w:rFonts w:cs="Arial"/>
          <w:sz w:val="20"/>
          <w:szCs w:val="20"/>
          <w:lang w:val="es-ES"/>
        </w:rPr>
        <w:t>Firma:</w:t>
      </w:r>
      <w:r w:rsidRPr="00F4340A">
        <w:rPr>
          <w:rFonts w:cs="Arial"/>
          <w:b/>
          <w:sz w:val="20"/>
          <w:szCs w:val="20"/>
          <w:lang w:val="es-ES"/>
        </w:rPr>
        <w:t xml:space="preserve"> </w:t>
      </w:r>
    </w:p>
    <w:p w:rsidR="00A0058A" w:rsidP="001948BB" w:rsidRDefault="00A0058A" w14:paraId="5AE51C13" w14:textId="77777777">
      <w:pPr>
        <w:spacing w:after="160" w:line="276" w:lineRule="auto"/>
        <w:jc w:val="both"/>
        <w:rPr>
          <w:rFonts w:eastAsia="Calibri" w:cs="Arial"/>
          <w:color w:val="auto"/>
          <w:sz w:val="20"/>
          <w:szCs w:val="20"/>
          <w:lang w:val="es-ES"/>
        </w:rPr>
      </w:pPr>
    </w:p>
    <w:p w:rsidRPr="00503C44" w:rsidR="001C0B85" w:rsidRDefault="001C0B85" w14:paraId="499D217C" w14:textId="2A9F25E7">
      <w:pPr>
        <w:pStyle w:val="FormNote"/>
        <w:jc w:val="both"/>
        <w:rPr>
          <w:lang w:val="es-MX"/>
        </w:rPr>
      </w:pPr>
    </w:p>
    <w:sectPr w:rsidRPr="00503C44" w:rsidR="001C0B85" w:rsidSect="00034616">
      <w:footerReference w:type="default" r:id="rId11"/>
      <w:pgSz w:w="12240" w:h="15840" w:orient="portrait"/>
      <w:pgMar w:top="648" w:right="792" w:bottom="648" w:left="792"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A5585" w:rsidRDefault="00CA5585" w14:paraId="0427977A" w14:textId="77777777">
      <w:pPr>
        <w:spacing w:after="0"/>
      </w:pPr>
      <w:r>
        <w:separator/>
      </w:r>
    </w:p>
  </w:endnote>
  <w:endnote w:type="continuationSeparator" w:id="0">
    <w:p w:rsidR="00CA5585" w:rsidRDefault="00CA5585" w14:paraId="35789F32" w14:textId="777777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503C44" w:rsidR="001C0B85" w:rsidRDefault="00CA5585" w14:paraId="34C540B6" w14:textId="77777777">
    <w:pPr>
      <w:pStyle w:val="Piedepgina"/>
      <w:jc w:val="center"/>
      <w:rPr>
        <w:lang w:val="es-MX"/>
      </w:rPr>
    </w:pPr>
    <w:r w:rsidRPr="00503C44">
      <w:rPr>
        <w:color w:val="6B7280"/>
        <w:sz w:val="14"/>
        <w:lang w:val="es-MX"/>
      </w:rPr>
      <w:t>FECI Chihuahua 2026 | Instituto de Innovación y Competitividad | Formato especial sujeto a revisión del Comité Organizador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A5585" w:rsidRDefault="00CA5585" w14:paraId="0C30E640" w14:textId="77777777">
      <w:pPr>
        <w:spacing w:after="0"/>
      </w:pPr>
      <w:r>
        <w:separator/>
      </w:r>
    </w:p>
  </w:footnote>
  <w:footnote w:type="continuationSeparator" w:id="0">
    <w:p w:rsidR="00CA5585" w:rsidRDefault="00CA5585" w14:paraId="093934AF" w14:textId="7777777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aconnme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aconnme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hint="default" w:ascii="Symbol" w:hAnsi="Symbol"/>
      </w:rPr>
    </w:lvl>
  </w:abstractNum>
  <w:abstractNum w:abstractNumId="5" w15:restartNumberingAfterBreak="0">
    <w:nsid w:val="FFFFFF82"/>
    <w:multiLevelType w:val="singleLevel"/>
    <w:tmpl w:val="F3EAFDEC"/>
    <w:lvl w:ilvl="0">
      <w:start w:val="1"/>
      <w:numFmt w:val="bullet"/>
      <w:pStyle w:val="Listaconvietas3"/>
      <w:lvlText w:val=""/>
      <w:lvlJc w:val="left"/>
      <w:pPr>
        <w:tabs>
          <w:tab w:val="num" w:pos="1080"/>
        </w:tabs>
        <w:ind w:left="1080" w:hanging="360"/>
      </w:pPr>
      <w:rPr>
        <w:rFonts w:hint="default" w:ascii="Symbol" w:hAnsi="Symbol"/>
      </w:rPr>
    </w:lvl>
  </w:abstractNum>
  <w:abstractNum w:abstractNumId="6" w15:restartNumberingAfterBreak="0">
    <w:nsid w:val="FFFFFF83"/>
    <w:multiLevelType w:val="singleLevel"/>
    <w:tmpl w:val="3D1EFFD4"/>
    <w:lvl w:ilvl="0">
      <w:start w:val="1"/>
      <w:numFmt w:val="bullet"/>
      <w:pStyle w:val="Listaconvietas2"/>
      <w:lvlText w:val=""/>
      <w:lvlJc w:val="left"/>
      <w:pPr>
        <w:tabs>
          <w:tab w:val="num" w:pos="720"/>
        </w:tabs>
        <w:ind w:left="720" w:hanging="360"/>
      </w:pPr>
      <w:rPr>
        <w:rFonts w:hint="default" w:ascii="Symbol" w:hAnsi="Symbol"/>
      </w:rPr>
    </w:lvl>
  </w:abstractNum>
  <w:abstractNum w:abstractNumId="7" w15:restartNumberingAfterBreak="0">
    <w:nsid w:val="FFFFFF88"/>
    <w:multiLevelType w:val="singleLevel"/>
    <w:tmpl w:val="D0A62B4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aconvietas"/>
      <w:lvlText w:val=""/>
      <w:lvlJc w:val="left"/>
      <w:pPr>
        <w:tabs>
          <w:tab w:val="num" w:pos="360"/>
        </w:tabs>
        <w:ind w:left="360" w:hanging="360"/>
      </w:pPr>
      <w:rPr>
        <w:rFonts w:hint="default" w:ascii="Symbol" w:hAnsi="Symbol"/>
      </w:rPr>
    </w:lvl>
  </w:abstractNum>
  <w:num w:numId="1" w16cid:durableId="712732066">
    <w:abstractNumId w:val="8"/>
  </w:num>
  <w:num w:numId="2" w16cid:durableId="710692266">
    <w:abstractNumId w:val="6"/>
  </w:num>
  <w:num w:numId="3" w16cid:durableId="1336346959">
    <w:abstractNumId w:val="5"/>
  </w:num>
  <w:num w:numId="4" w16cid:durableId="1286809056">
    <w:abstractNumId w:val="4"/>
  </w:num>
  <w:num w:numId="5" w16cid:durableId="464667692">
    <w:abstractNumId w:val="7"/>
  </w:num>
  <w:num w:numId="6" w16cid:durableId="2015765856">
    <w:abstractNumId w:val="3"/>
  </w:num>
  <w:num w:numId="7" w16cid:durableId="292758665">
    <w:abstractNumId w:val="2"/>
  </w:num>
  <w:num w:numId="8" w16cid:durableId="506678217">
    <w:abstractNumId w:val="1"/>
  </w:num>
  <w:num w:numId="9" w16cid:durableId="10370016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2CA0"/>
    <w:rsid w:val="00034616"/>
    <w:rsid w:val="00041DCE"/>
    <w:rsid w:val="0006063C"/>
    <w:rsid w:val="000F1D7C"/>
    <w:rsid w:val="0015074B"/>
    <w:rsid w:val="001948BB"/>
    <w:rsid w:val="001C0B85"/>
    <w:rsid w:val="0029639D"/>
    <w:rsid w:val="002D7DE1"/>
    <w:rsid w:val="00326F90"/>
    <w:rsid w:val="0042244A"/>
    <w:rsid w:val="00503C44"/>
    <w:rsid w:val="00612DC5"/>
    <w:rsid w:val="00637331"/>
    <w:rsid w:val="006419E5"/>
    <w:rsid w:val="00651BB7"/>
    <w:rsid w:val="00663B0F"/>
    <w:rsid w:val="006C2BE4"/>
    <w:rsid w:val="006D5AEA"/>
    <w:rsid w:val="006E1AC5"/>
    <w:rsid w:val="00851EFC"/>
    <w:rsid w:val="00A0058A"/>
    <w:rsid w:val="00A13EE8"/>
    <w:rsid w:val="00A66ECC"/>
    <w:rsid w:val="00AA1D8D"/>
    <w:rsid w:val="00AF2E79"/>
    <w:rsid w:val="00B47730"/>
    <w:rsid w:val="00C06FF7"/>
    <w:rsid w:val="00CA5585"/>
    <w:rsid w:val="00CB0664"/>
    <w:rsid w:val="00CC4407"/>
    <w:rsid w:val="00D829B8"/>
    <w:rsid w:val="00D937CB"/>
    <w:rsid w:val="00DD108D"/>
    <w:rsid w:val="00E2386F"/>
    <w:rsid w:val="00EE182F"/>
    <w:rsid w:val="00F2784B"/>
    <w:rsid w:val="00F800D5"/>
    <w:rsid w:val="00FC693F"/>
    <w:rsid w:val="3C318379"/>
    <w:rsid w:val="704C01A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C4AD3390-3C44-4353-8EBA-4A2EDC949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C693F"/>
    <w:pPr>
      <w:spacing w:after="60" w:line="240" w:lineRule="auto"/>
    </w:pPr>
    <w:rPr>
      <w:rFonts w:ascii="Arial" w:hAnsi="Arial"/>
      <w:color w:val="1F2937"/>
      <w:sz w:val="19"/>
    </w:rPr>
  </w:style>
  <w:style w:type="paragraph" w:styleId="Ttulo1">
    <w:name w:val="heading 1"/>
    <w:basedOn w:val="Normal"/>
    <w:next w:val="Normal"/>
    <w:link w:val="Ttulo1Car"/>
    <w:uiPriority w:val="9"/>
    <w:qFormat/>
    <w:rsid w:val="00FC693F"/>
    <w:pPr>
      <w:keepNext/>
      <w:keepLines/>
      <w:spacing w:before="120"/>
      <w:outlineLvl w:val="0"/>
    </w:pPr>
    <w:rPr>
      <w:rFonts w:asciiTheme="majorHAnsi" w:hAnsiTheme="majorHAnsi" w:eastAsiaTheme="majorEastAsia" w:cstheme="majorBidi"/>
      <w:b/>
      <w:bCs/>
      <w:color w:val="6A1B9A"/>
      <w:sz w:val="23"/>
      <w:szCs w:val="28"/>
    </w:rPr>
  </w:style>
  <w:style w:type="paragraph" w:styleId="Ttulo2">
    <w:name w:val="heading 2"/>
    <w:basedOn w:val="Normal"/>
    <w:next w:val="Normal"/>
    <w:link w:val="Ttulo2Car"/>
    <w:uiPriority w:val="9"/>
    <w:unhideWhenUsed/>
    <w:qFormat/>
    <w:rsid w:val="00FC693F"/>
    <w:pPr>
      <w:keepNext/>
      <w:keepLines/>
      <w:spacing w:before="120"/>
      <w:outlineLvl w:val="1"/>
    </w:pPr>
    <w:rPr>
      <w:rFonts w:asciiTheme="majorHAnsi" w:hAnsiTheme="majorHAnsi" w:eastAsiaTheme="majorEastAsia" w:cstheme="majorBidi"/>
      <w:b/>
      <w:bCs/>
      <w:color w:val="0B4FA8"/>
      <w:sz w:val="21"/>
      <w:szCs w:val="26"/>
    </w:rPr>
  </w:style>
  <w:style w:type="paragraph" w:styleId="Ttulo3">
    <w:name w:val="heading 3"/>
    <w:basedOn w:val="Normal"/>
    <w:next w:val="Normal"/>
    <w:link w:val="Ttulo3C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Ttulo4">
    <w:name w:val="heading 4"/>
    <w:basedOn w:val="Normal"/>
    <w:next w:val="Normal"/>
    <w:link w:val="Ttulo4C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Ttulo5">
    <w:name w:val="heading 5"/>
    <w:basedOn w:val="Normal"/>
    <w:next w:val="Normal"/>
    <w:link w:val="Ttulo5C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Ttulo6">
    <w:name w:val="heading 6"/>
    <w:basedOn w:val="Normal"/>
    <w:next w:val="Normal"/>
    <w:link w:val="Ttulo6C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E618BF"/>
    <w:pPr>
      <w:tabs>
        <w:tab w:val="center" w:pos="4680"/>
        <w:tab w:val="right" w:pos="9360"/>
      </w:tabs>
      <w:spacing w:after="0"/>
    </w:pPr>
  </w:style>
  <w:style w:type="character" w:styleId="EncabezadoCar" w:customStyle="1">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pPr>
  </w:style>
  <w:style w:type="character" w:styleId="PiedepginaCar" w:customStyle="1">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styleId="Ttulo1Car" w:customStyle="1">
    <w:name w:val="Título 1 Car"/>
    <w:basedOn w:val="Fuentedeprrafopredeter"/>
    <w:link w:val="Ttulo1"/>
    <w:uiPriority w:val="9"/>
    <w:rsid w:val="00FC693F"/>
    <w:rPr>
      <w:rFonts w:asciiTheme="majorHAnsi" w:hAnsiTheme="majorHAnsi" w:eastAsiaTheme="majorEastAsia" w:cstheme="majorBidi"/>
      <w:b/>
      <w:bCs/>
      <w:color w:val="365F91" w:themeColor="accent1" w:themeShade="BF"/>
      <w:sz w:val="28"/>
      <w:szCs w:val="28"/>
    </w:rPr>
  </w:style>
  <w:style w:type="character" w:styleId="Ttulo2Car" w:customStyle="1">
    <w:name w:val="Título 2 Car"/>
    <w:basedOn w:val="Fuentedeprrafopredeter"/>
    <w:link w:val="Ttulo2"/>
    <w:uiPriority w:val="9"/>
    <w:rsid w:val="00FC693F"/>
    <w:rPr>
      <w:rFonts w:asciiTheme="majorHAnsi" w:hAnsiTheme="majorHAnsi" w:eastAsiaTheme="majorEastAsia" w:cstheme="majorBidi"/>
      <w:b/>
      <w:bCs/>
      <w:color w:val="4F81BD" w:themeColor="accent1"/>
      <w:sz w:val="26"/>
      <w:szCs w:val="26"/>
    </w:rPr>
  </w:style>
  <w:style w:type="character" w:styleId="Ttulo3Car" w:customStyle="1">
    <w:name w:val="Título 3 Car"/>
    <w:basedOn w:val="Fuentedeprrafopredeter"/>
    <w:link w:val="Ttulo3"/>
    <w:uiPriority w:val="9"/>
    <w:rsid w:val="00FC693F"/>
    <w:rPr>
      <w:rFonts w:asciiTheme="majorHAnsi" w:hAnsiTheme="majorHAnsi" w:eastAsiaTheme="majorEastAsia" w:cstheme="majorBidi"/>
      <w:b/>
      <w:bCs/>
      <w:color w:val="4F81BD" w:themeColor="accent1"/>
    </w:rPr>
  </w:style>
  <w:style w:type="paragraph" w:styleId="Ttulo">
    <w:name w:val="Title"/>
    <w:basedOn w:val="Normal"/>
    <w:next w:val="Normal"/>
    <w:link w:val="TtuloCar"/>
    <w:uiPriority w:val="10"/>
    <w:qFormat/>
    <w:rsid w:val="00FC693F"/>
    <w:pPr>
      <w:pBdr>
        <w:bottom w:val="single" w:color="4F81BD" w:themeColor="accent1" w:sz="8" w:space="4"/>
      </w:pBdr>
      <w:spacing w:before="120"/>
      <w:contextualSpacing/>
    </w:pPr>
    <w:rPr>
      <w:rFonts w:asciiTheme="majorHAnsi" w:hAnsiTheme="majorHAnsi" w:eastAsiaTheme="majorEastAsia" w:cstheme="majorBidi"/>
      <w:b/>
      <w:color w:val="6A1B9A"/>
      <w:spacing w:val="5"/>
      <w:kern w:val="28"/>
      <w:sz w:val="32"/>
      <w:szCs w:val="52"/>
    </w:rPr>
  </w:style>
  <w:style w:type="character" w:styleId="TtuloCar" w:customStyle="1">
    <w:name w:val="Título Car"/>
    <w:basedOn w:val="Fuentedeprrafopredeter"/>
    <w:link w:val="Ttulo"/>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SubttuloCar" w:customStyle="1">
    <w:name w:val="Subtítulo Car"/>
    <w:basedOn w:val="Fuentedeprrafopredeter"/>
    <w:link w:val="Subttulo"/>
    <w:uiPriority w:val="11"/>
    <w:rsid w:val="00FC693F"/>
    <w:rPr>
      <w:rFonts w:asciiTheme="majorHAnsi" w:hAnsiTheme="majorHAnsi" w:eastAsiaTheme="majorEastAsia"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styleId="TextoindependienteCar" w:customStyle="1">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styleId="Textoindependiente2Car" w:customStyle="1">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styleId="Textoindependiente3Car" w:customStyle="1">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TextomacroCar" w:customStyle="1">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styleId="CitaCar" w:customStyle="1">
    <w:name w:val="Cita Car"/>
    <w:basedOn w:val="Fuentedeprrafopredeter"/>
    <w:link w:val="Cita"/>
    <w:uiPriority w:val="29"/>
    <w:rsid w:val="00FC693F"/>
    <w:rPr>
      <w:i/>
      <w:iCs/>
      <w:color w:val="000000" w:themeColor="text1"/>
    </w:rPr>
  </w:style>
  <w:style w:type="character" w:styleId="Ttulo4Car" w:customStyle="1">
    <w:name w:val="Título 4 Car"/>
    <w:basedOn w:val="Fuentedeprrafopredeter"/>
    <w:link w:val="Ttulo4"/>
    <w:uiPriority w:val="9"/>
    <w:semiHidden/>
    <w:rsid w:val="00FC693F"/>
    <w:rPr>
      <w:rFonts w:asciiTheme="majorHAnsi" w:hAnsiTheme="majorHAnsi" w:eastAsiaTheme="majorEastAsia" w:cstheme="majorBidi"/>
      <w:b/>
      <w:bCs/>
      <w:i/>
      <w:iCs/>
      <w:color w:val="4F81BD" w:themeColor="accent1"/>
    </w:rPr>
  </w:style>
  <w:style w:type="character" w:styleId="Ttulo5Car" w:customStyle="1">
    <w:name w:val="Título 5 Car"/>
    <w:basedOn w:val="Fuentedeprrafopredeter"/>
    <w:link w:val="Ttulo5"/>
    <w:uiPriority w:val="9"/>
    <w:semiHidden/>
    <w:rsid w:val="00FC693F"/>
    <w:rPr>
      <w:rFonts w:asciiTheme="majorHAnsi" w:hAnsiTheme="majorHAnsi" w:eastAsiaTheme="majorEastAsia" w:cstheme="majorBidi"/>
      <w:color w:val="243F60" w:themeColor="accent1" w:themeShade="7F"/>
    </w:rPr>
  </w:style>
  <w:style w:type="character" w:styleId="Ttulo6Car" w:customStyle="1">
    <w:name w:val="Título 6 Car"/>
    <w:basedOn w:val="Fuentedeprrafopredeter"/>
    <w:link w:val="Ttulo6"/>
    <w:uiPriority w:val="9"/>
    <w:semiHidden/>
    <w:rsid w:val="00FC693F"/>
    <w:rPr>
      <w:rFonts w:asciiTheme="majorHAnsi" w:hAnsiTheme="majorHAnsi" w:eastAsiaTheme="majorEastAsia" w:cstheme="majorBidi"/>
      <w:i/>
      <w:iCs/>
      <w:color w:val="243F60" w:themeColor="accent1" w:themeShade="7F"/>
    </w:rPr>
  </w:style>
  <w:style w:type="character" w:styleId="Ttulo7Car" w:customStyle="1">
    <w:name w:val="Título 7 Car"/>
    <w:basedOn w:val="Fuentedeprrafopredeter"/>
    <w:link w:val="Ttulo7"/>
    <w:uiPriority w:val="9"/>
    <w:semiHidden/>
    <w:rsid w:val="00FC693F"/>
    <w:rPr>
      <w:rFonts w:asciiTheme="majorHAnsi" w:hAnsiTheme="majorHAnsi" w:eastAsiaTheme="majorEastAsia" w:cstheme="majorBidi"/>
      <w:i/>
      <w:iCs/>
      <w:color w:val="404040" w:themeColor="text1" w:themeTint="BF"/>
    </w:rPr>
  </w:style>
  <w:style w:type="character" w:styleId="Ttulo8Car" w:customStyle="1">
    <w:name w:val="Título 8 Car"/>
    <w:basedOn w:val="Fuentedeprrafopredeter"/>
    <w:link w:val="Ttulo8"/>
    <w:uiPriority w:val="9"/>
    <w:semiHidden/>
    <w:rsid w:val="00FC693F"/>
    <w:rPr>
      <w:rFonts w:asciiTheme="majorHAnsi" w:hAnsiTheme="majorHAnsi" w:eastAsiaTheme="majorEastAsia" w:cstheme="majorBidi"/>
      <w:color w:val="4F81BD" w:themeColor="accent1"/>
      <w:sz w:val="20"/>
      <w:szCs w:val="20"/>
    </w:rPr>
  </w:style>
  <w:style w:type="character" w:styleId="Ttulo9Car" w:customStyle="1">
    <w:name w:val="Título 9 Car"/>
    <w:basedOn w:val="Fuentedeprrafopredeter"/>
    <w:link w:val="Ttulo9"/>
    <w:uiPriority w:val="9"/>
    <w:semiHidden/>
    <w:rsid w:val="00FC693F"/>
    <w:rPr>
      <w:rFonts w:asciiTheme="majorHAnsi" w:hAnsiTheme="majorHAnsi" w:eastAsiaTheme="majorEastAsia"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rPr>
      <w:b/>
      <w:bCs/>
      <w:color w:val="4F81BD" w:themeColor="accent1"/>
      <w:sz w:val="18"/>
      <w:szCs w:val="18"/>
    </w:rPr>
  </w:style>
  <w:style w:type="character" w:styleId="Fuerte">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CitadestacadaCar" w:customStyle="1">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semiHidden/>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FormNote" w:customStyle="1">
    <w:name w:val="Form Note"/>
    <w:pPr>
      <w:spacing w:after="60"/>
    </w:pPr>
    <w:rPr>
      <w:rFonts w:ascii="Arial" w:hAnsi="Arial"/>
      <w:color w:val="4B5563"/>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theme" Target="theme/theme1.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ntTable" Target="fontTable.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image" Target="media/image3.png" Id="rId10" /><Relationship Type="http://schemas.openxmlformats.org/officeDocument/2006/relationships/settings" Target="settings.xml" Id="rId4" /><Relationship Type="http://schemas.openxmlformats.org/officeDocument/2006/relationships/image" Target="media/image2.png" Id="rId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Manager/>
  <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python-docx</dc:creator>
  <keywords/>
  <dc:description>generated by python-docx</dc:description>
  <lastModifiedBy>Gabriela Miranda</lastModifiedBy>
  <revision>30</revision>
  <dcterms:created xsi:type="dcterms:W3CDTF">2013-12-23T23:15:00.0000000Z</dcterms:created>
  <dcterms:modified xsi:type="dcterms:W3CDTF">2026-09-09T22:07:36.9381567Z</dcterms:modified>
  <category/>
</coreProperties>
</file>